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4E4B20" w:rsidRPr="00013D5F" w:rsidRDefault="004E4B20" w:rsidP="004E4B20">
      <w:pPr>
        <w:jc w:val="center"/>
        <w:rPr>
          <w:rFonts w:ascii="宋体" w:hAnsi="宋体"/>
          <w:b/>
          <w:sz w:val="52"/>
          <w:szCs w:val="52"/>
        </w:rPr>
      </w:pPr>
      <w:r w:rsidRPr="00013D5F">
        <w:rPr>
          <w:rFonts w:ascii="宋体" w:hAnsi="宋体" w:hint="eastAsia"/>
          <w:b/>
          <w:sz w:val="52"/>
          <w:szCs w:val="52"/>
        </w:rPr>
        <w:t>全国教师管理信息系统</w:t>
      </w:r>
    </w:p>
    <w:p w:rsidR="004E4B20" w:rsidRPr="00013D5F" w:rsidRDefault="004E4B20" w:rsidP="004E4B20">
      <w:pPr>
        <w:jc w:val="center"/>
        <w:rPr>
          <w:rFonts w:ascii="方正小标宋简体" w:eastAsia="方正小标宋简体" w:hAnsi="宋体"/>
          <w:b/>
          <w:sz w:val="56"/>
          <w:szCs w:val="72"/>
        </w:rPr>
      </w:pPr>
      <w:r w:rsidRPr="00013D5F">
        <w:rPr>
          <w:rFonts w:ascii="方正小标宋简体" w:eastAsia="方正小标宋简体" w:hAnsi="宋体" w:hint="eastAsia"/>
          <w:b/>
          <w:sz w:val="56"/>
          <w:szCs w:val="72"/>
        </w:rPr>
        <w:t>数据采集部分简明操作指南</w:t>
      </w:r>
    </w:p>
    <w:p w:rsidR="004E4B20" w:rsidRDefault="004E4B20" w:rsidP="004E4B20">
      <w:pPr>
        <w:jc w:val="center"/>
        <w:rPr>
          <w:rFonts w:ascii="方正小标宋简体" w:eastAsia="方正小标宋简体" w:hAnsi="宋体"/>
          <w:sz w:val="56"/>
          <w:szCs w:val="72"/>
        </w:rPr>
      </w:pPr>
    </w:p>
    <w:p w:rsidR="004E4B20" w:rsidRDefault="004E4B20" w:rsidP="004E4B20">
      <w:pPr>
        <w:jc w:val="center"/>
        <w:rPr>
          <w:rFonts w:ascii="方正小标宋简体" w:eastAsia="方正小标宋简体" w:hAnsi="宋体"/>
          <w:sz w:val="56"/>
          <w:szCs w:val="72"/>
        </w:rPr>
      </w:pPr>
    </w:p>
    <w:p w:rsidR="004E4B20" w:rsidRDefault="004E4B20" w:rsidP="004E4B20">
      <w:pPr>
        <w:jc w:val="center"/>
        <w:rPr>
          <w:rFonts w:ascii="方正小标宋简体" w:eastAsia="方正小标宋简体" w:hAnsi="宋体"/>
          <w:sz w:val="56"/>
          <w:szCs w:val="72"/>
        </w:rPr>
      </w:pPr>
    </w:p>
    <w:p w:rsidR="004E4B20" w:rsidRDefault="004E4B20" w:rsidP="004E4B20">
      <w:pPr>
        <w:jc w:val="center"/>
        <w:rPr>
          <w:rFonts w:ascii="方正小标宋简体" w:eastAsia="方正小标宋简体" w:hAnsi="宋体"/>
          <w:sz w:val="56"/>
          <w:szCs w:val="72"/>
        </w:rPr>
      </w:pPr>
    </w:p>
    <w:p w:rsidR="004E4B20" w:rsidRDefault="004E4B20" w:rsidP="004E4B20">
      <w:pPr>
        <w:jc w:val="center"/>
        <w:rPr>
          <w:rFonts w:ascii="方正小标宋简体" w:eastAsia="方正小标宋简体" w:hAnsi="宋体"/>
          <w:sz w:val="56"/>
          <w:szCs w:val="72"/>
        </w:rPr>
      </w:pPr>
    </w:p>
    <w:p w:rsidR="004E4B20" w:rsidRDefault="004E4B20" w:rsidP="004E4B20">
      <w:pPr>
        <w:jc w:val="center"/>
        <w:rPr>
          <w:rFonts w:ascii="方正小标宋简体" w:eastAsia="方正小标宋简体" w:hAnsi="宋体"/>
          <w:sz w:val="56"/>
          <w:szCs w:val="72"/>
        </w:rPr>
      </w:pPr>
    </w:p>
    <w:p w:rsidR="004E4B20" w:rsidRDefault="004E4B20" w:rsidP="004E4B20">
      <w:pPr>
        <w:jc w:val="center"/>
        <w:rPr>
          <w:rFonts w:ascii="方正小标宋简体" w:eastAsia="方正小标宋简体" w:hAnsi="宋体"/>
          <w:sz w:val="56"/>
          <w:szCs w:val="72"/>
        </w:rPr>
      </w:pPr>
    </w:p>
    <w:p w:rsidR="004E4B20" w:rsidRPr="004E4B20" w:rsidRDefault="004E4B20" w:rsidP="004E4B20">
      <w:pPr>
        <w:jc w:val="center"/>
        <w:rPr>
          <w:rFonts w:ascii="方正小标宋简体" w:eastAsia="方正小标宋简体" w:hAnsi="宋体"/>
          <w:sz w:val="28"/>
          <w:szCs w:val="28"/>
        </w:rPr>
      </w:pPr>
      <w:r>
        <w:rPr>
          <w:rFonts w:ascii="方正小标宋简体" w:eastAsia="方正小标宋简体" w:hAnsi="宋体" w:hint="eastAsia"/>
          <w:sz w:val="28"/>
          <w:szCs w:val="28"/>
        </w:rPr>
        <w:t>城市学院人事处</w:t>
      </w:r>
    </w:p>
    <w:p w:rsidR="004E4B20" w:rsidRDefault="004E4B20" w:rsidP="004E4B20">
      <w:pPr>
        <w:jc w:val="center"/>
        <w:rPr>
          <w:rFonts w:ascii="方正小标宋简体" w:eastAsia="方正小标宋简体" w:hAnsi="宋体"/>
          <w:sz w:val="28"/>
          <w:szCs w:val="28"/>
        </w:rPr>
      </w:pPr>
      <w:r>
        <w:rPr>
          <w:rFonts w:ascii="方正小标宋简体" w:eastAsia="方正小标宋简体" w:hAnsi="宋体" w:hint="eastAsia"/>
          <w:sz w:val="28"/>
          <w:szCs w:val="28"/>
        </w:rPr>
        <w:t>2016年11月</w:t>
      </w:r>
    </w:p>
    <w:p w:rsidR="004E4B20" w:rsidRPr="004E4B20" w:rsidRDefault="004E4B20" w:rsidP="004E4B20">
      <w:pPr>
        <w:jc w:val="center"/>
        <w:rPr>
          <w:rFonts w:ascii="方正小标宋简体" w:eastAsia="方正小标宋简体" w:hAnsi="宋体"/>
          <w:sz w:val="28"/>
          <w:szCs w:val="28"/>
        </w:rPr>
      </w:pPr>
    </w:p>
    <w:p w:rsidR="004E4B20" w:rsidRDefault="004E4B20" w:rsidP="004E4B20">
      <w:pPr>
        <w:pStyle w:val="a9"/>
        <w:spacing w:before="840"/>
        <w:rPr>
          <w:rFonts w:ascii="宋体" w:hAnsi="宋体"/>
          <w:sz w:val="44"/>
          <w:szCs w:val="44"/>
          <w:lang w:val="zh-CN"/>
        </w:rPr>
      </w:pPr>
      <w:bookmarkStart w:id="0" w:name="_Toc464111351"/>
      <w:r>
        <w:rPr>
          <w:rFonts w:ascii="宋体" w:hAnsi="宋体"/>
          <w:sz w:val="44"/>
          <w:szCs w:val="44"/>
          <w:lang w:val="zh-CN"/>
        </w:rPr>
        <w:lastRenderedPageBreak/>
        <w:t>目</w:t>
      </w:r>
      <w:r>
        <w:rPr>
          <w:rFonts w:ascii="宋体" w:hAnsi="宋体" w:hint="eastAsia"/>
          <w:sz w:val="44"/>
          <w:szCs w:val="44"/>
          <w:lang w:val="zh-CN"/>
        </w:rPr>
        <w:t xml:space="preserve">  </w:t>
      </w:r>
      <w:r>
        <w:rPr>
          <w:rFonts w:ascii="宋体" w:hAnsi="宋体"/>
          <w:sz w:val="44"/>
          <w:szCs w:val="44"/>
          <w:lang w:val="zh-CN"/>
        </w:rPr>
        <w:t>录</w:t>
      </w:r>
      <w:bookmarkEnd w:id="0"/>
    </w:p>
    <w:p w:rsidR="004E4B20" w:rsidRPr="003E36F9" w:rsidRDefault="004E4B20" w:rsidP="004E4B20">
      <w:pPr>
        <w:rPr>
          <w:lang w:val="zh-CN"/>
        </w:rPr>
      </w:pPr>
    </w:p>
    <w:p w:rsidR="004E4B20" w:rsidRPr="004731B3" w:rsidRDefault="004E4B20" w:rsidP="004E4B20">
      <w:pPr>
        <w:pStyle w:val="11"/>
        <w:tabs>
          <w:tab w:val="right" w:leader="dot" w:pos="9230"/>
        </w:tabs>
        <w:rPr>
          <w:rFonts w:ascii="Calibri" w:hAnsi="Calibri"/>
          <w:noProof/>
          <w:sz w:val="24"/>
          <w:szCs w:val="24"/>
        </w:rPr>
      </w:pPr>
      <w:r>
        <w:rPr>
          <w:rFonts w:ascii="宋体" w:hAnsi="宋体"/>
          <w:sz w:val="24"/>
          <w:szCs w:val="24"/>
        </w:rPr>
        <w:fldChar w:fldCharType="begin"/>
      </w:r>
      <w:r>
        <w:rPr>
          <w:rFonts w:ascii="宋体" w:hAnsi="宋体"/>
          <w:sz w:val="24"/>
          <w:szCs w:val="24"/>
        </w:rPr>
        <w:instrText xml:space="preserve"> TOC \o "1-3" \h \z \u </w:instrText>
      </w:r>
      <w:r>
        <w:rPr>
          <w:rFonts w:ascii="宋体" w:hAnsi="宋体"/>
          <w:sz w:val="24"/>
          <w:szCs w:val="24"/>
        </w:rPr>
        <w:fldChar w:fldCharType="separate"/>
      </w:r>
      <w:hyperlink w:anchor="_Toc464111351" w:history="1">
        <w:r w:rsidRPr="004731B3">
          <w:rPr>
            <w:rStyle w:val="a7"/>
            <w:rFonts w:ascii="宋体" w:hAnsi="宋体" w:hint="eastAsia"/>
            <w:noProof/>
            <w:sz w:val="24"/>
            <w:szCs w:val="24"/>
            <w:lang w:val="zh-CN"/>
          </w:rPr>
          <w:t>目</w:t>
        </w:r>
        <w:r w:rsidRPr="004731B3">
          <w:rPr>
            <w:rStyle w:val="a7"/>
            <w:rFonts w:ascii="宋体" w:hAnsi="宋体"/>
            <w:noProof/>
            <w:sz w:val="24"/>
            <w:szCs w:val="24"/>
            <w:lang w:val="zh-CN"/>
          </w:rPr>
          <w:t xml:space="preserve">  </w:t>
        </w:r>
        <w:r w:rsidRPr="004731B3">
          <w:rPr>
            <w:rStyle w:val="a7"/>
            <w:rFonts w:ascii="宋体" w:hAnsi="宋体" w:hint="eastAsia"/>
            <w:noProof/>
            <w:sz w:val="24"/>
            <w:szCs w:val="24"/>
            <w:lang w:val="zh-CN"/>
          </w:rPr>
          <w:t>录</w:t>
        </w:r>
        <w:r w:rsidRPr="004731B3">
          <w:rPr>
            <w:noProof/>
            <w:webHidden/>
            <w:sz w:val="24"/>
            <w:szCs w:val="24"/>
          </w:rPr>
          <w:tab/>
        </w:r>
        <w:r w:rsidRPr="004731B3">
          <w:rPr>
            <w:noProof/>
            <w:webHidden/>
            <w:sz w:val="24"/>
            <w:szCs w:val="24"/>
          </w:rPr>
          <w:fldChar w:fldCharType="begin"/>
        </w:r>
        <w:r w:rsidRPr="004731B3">
          <w:rPr>
            <w:noProof/>
            <w:webHidden/>
            <w:sz w:val="24"/>
            <w:szCs w:val="24"/>
          </w:rPr>
          <w:instrText xml:space="preserve"> PAGEREF _Toc464111351 \h </w:instrText>
        </w:r>
        <w:r w:rsidRPr="004731B3">
          <w:rPr>
            <w:noProof/>
            <w:webHidden/>
            <w:sz w:val="24"/>
            <w:szCs w:val="24"/>
          </w:rPr>
        </w:r>
        <w:r w:rsidRPr="004731B3">
          <w:rPr>
            <w:noProof/>
            <w:webHidden/>
            <w:sz w:val="24"/>
            <w:szCs w:val="24"/>
          </w:rPr>
          <w:fldChar w:fldCharType="separate"/>
        </w:r>
        <w:r w:rsidRPr="004731B3">
          <w:rPr>
            <w:noProof/>
            <w:webHidden/>
            <w:sz w:val="24"/>
            <w:szCs w:val="24"/>
          </w:rPr>
          <w:t>2</w:t>
        </w:r>
        <w:r w:rsidRPr="004731B3">
          <w:rPr>
            <w:noProof/>
            <w:webHidden/>
            <w:sz w:val="24"/>
            <w:szCs w:val="24"/>
          </w:rPr>
          <w:fldChar w:fldCharType="end"/>
        </w:r>
      </w:hyperlink>
    </w:p>
    <w:p w:rsidR="004E4B20" w:rsidRPr="004731B3" w:rsidRDefault="00192C8F" w:rsidP="004E4B20">
      <w:pPr>
        <w:pStyle w:val="11"/>
        <w:tabs>
          <w:tab w:val="left" w:pos="840"/>
          <w:tab w:val="right" w:leader="dot" w:pos="9230"/>
        </w:tabs>
        <w:rPr>
          <w:rFonts w:ascii="Calibri" w:hAnsi="Calibri"/>
          <w:noProof/>
          <w:sz w:val="24"/>
          <w:szCs w:val="24"/>
        </w:rPr>
      </w:pPr>
      <w:hyperlink w:anchor="_Toc464111352" w:history="1">
        <w:r w:rsidR="004E4B20" w:rsidRPr="004731B3">
          <w:rPr>
            <w:rStyle w:val="a7"/>
            <w:rFonts w:ascii="宋体" w:hAnsi="宋体"/>
            <w:noProof/>
            <w:sz w:val="24"/>
            <w:szCs w:val="24"/>
          </w:rPr>
          <w:t>1.</w:t>
        </w:r>
        <w:r w:rsidR="004E4B20" w:rsidRPr="004731B3">
          <w:rPr>
            <w:rFonts w:ascii="Calibri" w:hAnsi="Calibri"/>
            <w:noProof/>
            <w:sz w:val="24"/>
            <w:szCs w:val="24"/>
          </w:rPr>
          <w:tab/>
        </w:r>
        <w:r w:rsidR="004E4B20" w:rsidRPr="004731B3">
          <w:rPr>
            <w:rStyle w:val="a7"/>
            <w:rFonts w:ascii="宋体" w:hAnsi="宋体" w:hint="eastAsia"/>
            <w:noProof/>
            <w:sz w:val="24"/>
            <w:szCs w:val="24"/>
          </w:rPr>
          <w:t>系统介绍</w:t>
        </w:r>
        <w:r w:rsidR="004E4B20" w:rsidRPr="004731B3">
          <w:rPr>
            <w:noProof/>
            <w:webHidden/>
            <w:sz w:val="24"/>
            <w:szCs w:val="24"/>
          </w:rPr>
          <w:tab/>
        </w:r>
        <w:r w:rsidR="004E4B20" w:rsidRPr="004731B3">
          <w:rPr>
            <w:noProof/>
            <w:webHidden/>
            <w:sz w:val="24"/>
            <w:szCs w:val="24"/>
          </w:rPr>
          <w:fldChar w:fldCharType="begin"/>
        </w:r>
        <w:r w:rsidR="004E4B20" w:rsidRPr="004731B3">
          <w:rPr>
            <w:noProof/>
            <w:webHidden/>
            <w:sz w:val="24"/>
            <w:szCs w:val="24"/>
          </w:rPr>
          <w:instrText xml:space="preserve"> PAGEREF _Toc464111352 \h </w:instrText>
        </w:r>
        <w:r w:rsidR="004E4B20" w:rsidRPr="004731B3">
          <w:rPr>
            <w:noProof/>
            <w:webHidden/>
            <w:sz w:val="24"/>
            <w:szCs w:val="24"/>
          </w:rPr>
        </w:r>
        <w:r w:rsidR="004E4B20" w:rsidRPr="004731B3">
          <w:rPr>
            <w:noProof/>
            <w:webHidden/>
            <w:sz w:val="24"/>
            <w:szCs w:val="24"/>
          </w:rPr>
          <w:fldChar w:fldCharType="separate"/>
        </w:r>
        <w:r w:rsidR="004E4B20" w:rsidRPr="004731B3">
          <w:rPr>
            <w:noProof/>
            <w:webHidden/>
            <w:sz w:val="24"/>
            <w:szCs w:val="24"/>
          </w:rPr>
          <w:t>3</w:t>
        </w:r>
        <w:r w:rsidR="004E4B20" w:rsidRPr="004731B3">
          <w:rPr>
            <w:noProof/>
            <w:webHidden/>
            <w:sz w:val="24"/>
            <w:szCs w:val="24"/>
          </w:rPr>
          <w:fldChar w:fldCharType="end"/>
        </w:r>
      </w:hyperlink>
    </w:p>
    <w:p w:rsidR="004E4B20" w:rsidRPr="004731B3" w:rsidRDefault="00192C8F" w:rsidP="004E4B20">
      <w:pPr>
        <w:pStyle w:val="21"/>
        <w:tabs>
          <w:tab w:val="left" w:pos="1260"/>
          <w:tab w:val="right" w:leader="dot" w:pos="9230"/>
        </w:tabs>
        <w:rPr>
          <w:rFonts w:ascii="Calibri" w:hAnsi="Calibri"/>
          <w:noProof/>
          <w:sz w:val="24"/>
          <w:szCs w:val="24"/>
        </w:rPr>
      </w:pPr>
      <w:hyperlink w:anchor="_Toc464111353" w:history="1">
        <w:r w:rsidR="004E4B20" w:rsidRPr="004731B3">
          <w:rPr>
            <w:rStyle w:val="a7"/>
            <w:rFonts w:ascii="宋体" w:hAnsi="宋体"/>
            <w:noProof/>
            <w:sz w:val="24"/>
            <w:szCs w:val="24"/>
          </w:rPr>
          <w:t>1.1.</w:t>
        </w:r>
        <w:r w:rsidR="004E4B20" w:rsidRPr="004731B3">
          <w:rPr>
            <w:rFonts w:ascii="Calibri" w:hAnsi="Calibri"/>
            <w:noProof/>
            <w:sz w:val="24"/>
            <w:szCs w:val="24"/>
          </w:rPr>
          <w:tab/>
        </w:r>
        <w:r w:rsidR="004E4B20" w:rsidRPr="004731B3">
          <w:rPr>
            <w:rStyle w:val="a7"/>
            <w:rFonts w:ascii="宋体" w:hAnsi="宋体" w:hint="eastAsia"/>
            <w:noProof/>
            <w:sz w:val="24"/>
            <w:szCs w:val="24"/>
          </w:rPr>
          <w:t>功能概述</w:t>
        </w:r>
        <w:r w:rsidR="004E4B20" w:rsidRPr="004731B3">
          <w:rPr>
            <w:noProof/>
            <w:webHidden/>
            <w:sz w:val="24"/>
            <w:szCs w:val="24"/>
          </w:rPr>
          <w:tab/>
        </w:r>
        <w:r w:rsidR="004E4B20" w:rsidRPr="004731B3">
          <w:rPr>
            <w:noProof/>
            <w:webHidden/>
            <w:sz w:val="24"/>
            <w:szCs w:val="24"/>
          </w:rPr>
          <w:fldChar w:fldCharType="begin"/>
        </w:r>
        <w:r w:rsidR="004E4B20" w:rsidRPr="004731B3">
          <w:rPr>
            <w:noProof/>
            <w:webHidden/>
            <w:sz w:val="24"/>
            <w:szCs w:val="24"/>
          </w:rPr>
          <w:instrText xml:space="preserve"> PAGEREF _Toc464111353 \h </w:instrText>
        </w:r>
        <w:r w:rsidR="004E4B20" w:rsidRPr="004731B3">
          <w:rPr>
            <w:noProof/>
            <w:webHidden/>
            <w:sz w:val="24"/>
            <w:szCs w:val="24"/>
          </w:rPr>
        </w:r>
        <w:r w:rsidR="004E4B20" w:rsidRPr="004731B3">
          <w:rPr>
            <w:noProof/>
            <w:webHidden/>
            <w:sz w:val="24"/>
            <w:szCs w:val="24"/>
          </w:rPr>
          <w:fldChar w:fldCharType="separate"/>
        </w:r>
        <w:r w:rsidR="004E4B20" w:rsidRPr="004731B3">
          <w:rPr>
            <w:noProof/>
            <w:webHidden/>
            <w:sz w:val="24"/>
            <w:szCs w:val="24"/>
          </w:rPr>
          <w:t>3</w:t>
        </w:r>
        <w:r w:rsidR="004E4B20" w:rsidRPr="004731B3">
          <w:rPr>
            <w:noProof/>
            <w:webHidden/>
            <w:sz w:val="24"/>
            <w:szCs w:val="24"/>
          </w:rPr>
          <w:fldChar w:fldCharType="end"/>
        </w:r>
      </w:hyperlink>
    </w:p>
    <w:p w:rsidR="004E4B20" w:rsidRPr="004731B3" w:rsidRDefault="00192C8F" w:rsidP="004E4B20">
      <w:pPr>
        <w:pStyle w:val="21"/>
        <w:tabs>
          <w:tab w:val="left" w:pos="1260"/>
          <w:tab w:val="right" w:leader="dot" w:pos="9230"/>
        </w:tabs>
        <w:rPr>
          <w:rFonts w:ascii="Calibri" w:hAnsi="Calibri"/>
          <w:noProof/>
          <w:sz w:val="24"/>
          <w:szCs w:val="24"/>
        </w:rPr>
      </w:pPr>
      <w:hyperlink w:anchor="_Toc464111354" w:history="1">
        <w:r w:rsidR="004E4B20" w:rsidRPr="004731B3">
          <w:rPr>
            <w:rStyle w:val="a7"/>
            <w:rFonts w:ascii="宋体" w:hAnsi="宋体"/>
            <w:noProof/>
            <w:sz w:val="24"/>
            <w:szCs w:val="24"/>
          </w:rPr>
          <w:t>1.2.</w:t>
        </w:r>
        <w:r w:rsidR="004E4B20" w:rsidRPr="004731B3">
          <w:rPr>
            <w:rFonts w:ascii="Calibri" w:hAnsi="Calibri"/>
            <w:noProof/>
            <w:sz w:val="24"/>
            <w:szCs w:val="24"/>
          </w:rPr>
          <w:tab/>
        </w:r>
        <w:r w:rsidR="004E4B20" w:rsidRPr="004731B3">
          <w:rPr>
            <w:rStyle w:val="a7"/>
            <w:rFonts w:ascii="宋体" w:hAnsi="宋体" w:hint="eastAsia"/>
            <w:noProof/>
            <w:sz w:val="24"/>
            <w:szCs w:val="24"/>
          </w:rPr>
          <w:t>整体架构</w:t>
        </w:r>
        <w:r w:rsidR="004E4B20" w:rsidRPr="004731B3">
          <w:rPr>
            <w:noProof/>
            <w:webHidden/>
            <w:sz w:val="24"/>
            <w:szCs w:val="24"/>
          </w:rPr>
          <w:tab/>
        </w:r>
        <w:r w:rsidR="004E4B20" w:rsidRPr="004731B3">
          <w:rPr>
            <w:noProof/>
            <w:webHidden/>
            <w:sz w:val="24"/>
            <w:szCs w:val="24"/>
          </w:rPr>
          <w:fldChar w:fldCharType="begin"/>
        </w:r>
        <w:r w:rsidR="004E4B20" w:rsidRPr="004731B3">
          <w:rPr>
            <w:noProof/>
            <w:webHidden/>
            <w:sz w:val="24"/>
            <w:szCs w:val="24"/>
          </w:rPr>
          <w:instrText xml:space="preserve"> PAGEREF _Toc464111354 \h </w:instrText>
        </w:r>
        <w:r w:rsidR="004E4B20" w:rsidRPr="004731B3">
          <w:rPr>
            <w:noProof/>
            <w:webHidden/>
            <w:sz w:val="24"/>
            <w:szCs w:val="24"/>
          </w:rPr>
        </w:r>
        <w:r w:rsidR="004E4B20" w:rsidRPr="004731B3">
          <w:rPr>
            <w:noProof/>
            <w:webHidden/>
            <w:sz w:val="24"/>
            <w:szCs w:val="24"/>
          </w:rPr>
          <w:fldChar w:fldCharType="separate"/>
        </w:r>
        <w:r w:rsidR="004E4B20" w:rsidRPr="004731B3">
          <w:rPr>
            <w:noProof/>
            <w:webHidden/>
            <w:sz w:val="24"/>
            <w:szCs w:val="24"/>
          </w:rPr>
          <w:t>4</w:t>
        </w:r>
        <w:r w:rsidR="004E4B20" w:rsidRPr="004731B3">
          <w:rPr>
            <w:noProof/>
            <w:webHidden/>
            <w:sz w:val="24"/>
            <w:szCs w:val="24"/>
          </w:rPr>
          <w:fldChar w:fldCharType="end"/>
        </w:r>
      </w:hyperlink>
    </w:p>
    <w:p w:rsidR="004E4B20" w:rsidRPr="004731B3" w:rsidRDefault="00192C8F" w:rsidP="004E4B20">
      <w:pPr>
        <w:pStyle w:val="21"/>
        <w:tabs>
          <w:tab w:val="left" w:pos="1260"/>
          <w:tab w:val="right" w:leader="dot" w:pos="9230"/>
        </w:tabs>
        <w:rPr>
          <w:rFonts w:ascii="Calibri" w:hAnsi="Calibri"/>
          <w:noProof/>
          <w:sz w:val="24"/>
          <w:szCs w:val="24"/>
        </w:rPr>
      </w:pPr>
      <w:hyperlink w:anchor="_Toc464111355" w:history="1">
        <w:r w:rsidR="004E4B20" w:rsidRPr="004731B3">
          <w:rPr>
            <w:rStyle w:val="a7"/>
            <w:rFonts w:ascii="宋体" w:hAnsi="宋体"/>
            <w:noProof/>
            <w:sz w:val="24"/>
            <w:szCs w:val="24"/>
          </w:rPr>
          <w:t>1.3.</w:t>
        </w:r>
        <w:r w:rsidR="004E4B20" w:rsidRPr="004731B3">
          <w:rPr>
            <w:rFonts w:ascii="Calibri" w:hAnsi="Calibri"/>
            <w:noProof/>
            <w:sz w:val="24"/>
            <w:szCs w:val="24"/>
          </w:rPr>
          <w:tab/>
        </w:r>
        <w:r w:rsidR="004E4B20" w:rsidRPr="004731B3">
          <w:rPr>
            <w:rStyle w:val="a7"/>
            <w:rFonts w:ascii="宋体" w:hAnsi="宋体" w:hint="eastAsia"/>
            <w:noProof/>
            <w:sz w:val="24"/>
            <w:szCs w:val="24"/>
          </w:rPr>
          <w:t>教师信息库</w:t>
        </w:r>
        <w:r w:rsidR="004E4B20" w:rsidRPr="004731B3">
          <w:rPr>
            <w:noProof/>
            <w:webHidden/>
            <w:sz w:val="24"/>
            <w:szCs w:val="24"/>
          </w:rPr>
          <w:tab/>
        </w:r>
        <w:r w:rsidR="004E4B20" w:rsidRPr="004731B3">
          <w:rPr>
            <w:noProof/>
            <w:webHidden/>
            <w:sz w:val="24"/>
            <w:szCs w:val="24"/>
          </w:rPr>
          <w:fldChar w:fldCharType="begin"/>
        </w:r>
        <w:r w:rsidR="004E4B20" w:rsidRPr="004731B3">
          <w:rPr>
            <w:noProof/>
            <w:webHidden/>
            <w:sz w:val="24"/>
            <w:szCs w:val="24"/>
          </w:rPr>
          <w:instrText xml:space="preserve"> PAGEREF _Toc464111355 \h </w:instrText>
        </w:r>
        <w:r w:rsidR="004E4B20" w:rsidRPr="004731B3">
          <w:rPr>
            <w:noProof/>
            <w:webHidden/>
            <w:sz w:val="24"/>
            <w:szCs w:val="24"/>
          </w:rPr>
        </w:r>
        <w:r w:rsidR="004E4B20" w:rsidRPr="004731B3">
          <w:rPr>
            <w:noProof/>
            <w:webHidden/>
            <w:sz w:val="24"/>
            <w:szCs w:val="24"/>
          </w:rPr>
          <w:fldChar w:fldCharType="separate"/>
        </w:r>
        <w:r w:rsidR="004E4B20" w:rsidRPr="004731B3">
          <w:rPr>
            <w:noProof/>
            <w:webHidden/>
            <w:sz w:val="24"/>
            <w:szCs w:val="24"/>
          </w:rPr>
          <w:t>4</w:t>
        </w:r>
        <w:r w:rsidR="004E4B20" w:rsidRPr="004731B3">
          <w:rPr>
            <w:noProof/>
            <w:webHidden/>
            <w:sz w:val="24"/>
            <w:szCs w:val="24"/>
          </w:rPr>
          <w:fldChar w:fldCharType="end"/>
        </w:r>
      </w:hyperlink>
    </w:p>
    <w:p w:rsidR="004E4B20" w:rsidRPr="004731B3" w:rsidRDefault="00192C8F" w:rsidP="004E4B20">
      <w:pPr>
        <w:pStyle w:val="21"/>
        <w:tabs>
          <w:tab w:val="left" w:pos="1260"/>
          <w:tab w:val="right" w:leader="dot" w:pos="9230"/>
        </w:tabs>
        <w:rPr>
          <w:rFonts w:ascii="Calibri" w:hAnsi="Calibri"/>
          <w:noProof/>
          <w:sz w:val="24"/>
          <w:szCs w:val="24"/>
        </w:rPr>
      </w:pPr>
      <w:hyperlink w:anchor="_Toc464111356" w:history="1">
        <w:r w:rsidR="004E4B20" w:rsidRPr="004731B3">
          <w:rPr>
            <w:rStyle w:val="a7"/>
            <w:rFonts w:ascii="宋体" w:hAnsi="宋体"/>
            <w:noProof/>
            <w:sz w:val="24"/>
            <w:szCs w:val="24"/>
          </w:rPr>
          <w:t>1.4.</w:t>
        </w:r>
        <w:r w:rsidR="004E4B20" w:rsidRPr="004731B3">
          <w:rPr>
            <w:rFonts w:ascii="Calibri" w:hAnsi="Calibri"/>
            <w:noProof/>
            <w:sz w:val="24"/>
            <w:szCs w:val="24"/>
          </w:rPr>
          <w:tab/>
        </w:r>
        <w:r w:rsidR="004E4B20" w:rsidRPr="004731B3">
          <w:rPr>
            <w:rStyle w:val="a7"/>
            <w:rFonts w:ascii="宋体" w:hAnsi="宋体" w:hint="eastAsia"/>
            <w:noProof/>
            <w:sz w:val="24"/>
            <w:szCs w:val="24"/>
          </w:rPr>
          <w:t>系统管理员、信息管理员和信息查询员职责</w:t>
        </w:r>
        <w:r w:rsidR="004E4B20" w:rsidRPr="004731B3">
          <w:rPr>
            <w:noProof/>
            <w:webHidden/>
            <w:sz w:val="24"/>
            <w:szCs w:val="24"/>
          </w:rPr>
          <w:tab/>
        </w:r>
        <w:r w:rsidR="004E4B20" w:rsidRPr="004731B3">
          <w:rPr>
            <w:noProof/>
            <w:webHidden/>
            <w:sz w:val="24"/>
            <w:szCs w:val="24"/>
          </w:rPr>
          <w:fldChar w:fldCharType="begin"/>
        </w:r>
        <w:r w:rsidR="004E4B20" w:rsidRPr="004731B3">
          <w:rPr>
            <w:noProof/>
            <w:webHidden/>
            <w:sz w:val="24"/>
            <w:szCs w:val="24"/>
          </w:rPr>
          <w:instrText xml:space="preserve"> PAGEREF _Toc464111356 \h </w:instrText>
        </w:r>
        <w:r w:rsidR="004E4B20" w:rsidRPr="004731B3">
          <w:rPr>
            <w:noProof/>
            <w:webHidden/>
            <w:sz w:val="24"/>
            <w:szCs w:val="24"/>
          </w:rPr>
        </w:r>
        <w:r w:rsidR="004E4B20" w:rsidRPr="004731B3">
          <w:rPr>
            <w:noProof/>
            <w:webHidden/>
            <w:sz w:val="24"/>
            <w:szCs w:val="24"/>
          </w:rPr>
          <w:fldChar w:fldCharType="separate"/>
        </w:r>
        <w:r w:rsidR="004E4B20" w:rsidRPr="004731B3">
          <w:rPr>
            <w:noProof/>
            <w:webHidden/>
            <w:sz w:val="24"/>
            <w:szCs w:val="24"/>
          </w:rPr>
          <w:t>5</w:t>
        </w:r>
        <w:r w:rsidR="004E4B20" w:rsidRPr="004731B3">
          <w:rPr>
            <w:noProof/>
            <w:webHidden/>
            <w:sz w:val="24"/>
            <w:szCs w:val="24"/>
          </w:rPr>
          <w:fldChar w:fldCharType="end"/>
        </w:r>
      </w:hyperlink>
    </w:p>
    <w:p w:rsidR="004E4B20" w:rsidRPr="004731B3" w:rsidRDefault="00192C8F" w:rsidP="004E4B20">
      <w:pPr>
        <w:pStyle w:val="11"/>
        <w:tabs>
          <w:tab w:val="left" w:pos="840"/>
          <w:tab w:val="right" w:leader="dot" w:pos="9230"/>
        </w:tabs>
        <w:rPr>
          <w:rFonts w:ascii="Calibri" w:hAnsi="Calibri"/>
          <w:noProof/>
          <w:sz w:val="24"/>
          <w:szCs w:val="24"/>
        </w:rPr>
      </w:pPr>
      <w:hyperlink w:anchor="_Toc464111357" w:history="1">
        <w:r w:rsidR="004E4B20" w:rsidRPr="004731B3">
          <w:rPr>
            <w:rStyle w:val="a7"/>
            <w:rFonts w:ascii="宋体" w:hAnsi="宋体"/>
            <w:noProof/>
            <w:sz w:val="24"/>
            <w:szCs w:val="24"/>
          </w:rPr>
          <w:t>2.</w:t>
        </w:r>
        <w:r w:rsidR="004E4B20" w:rsidRPr="004731B3">
          <w:rPr>
            <w:rFonts w:ascii="Calibri" w:hAnsi="Calibri"/>
            <w:noProof/>
            <w:sz w:val="24"/>
            <w:szCs w:val="24"/>
          </w:rPr>
          <w:tab/>
        </w:r>
        <w:r w:rsidR="004E4B20" w:rsidRPr="004731B3">
          <w:rPr>
            <w:rStyle w:val="a7"/>
            <w:rFonts w:ascii="宋体" w:hAnsi="宋体" w:hint="eastAsia"/>
            <w:noProof/>
            <w:sz w:val="24"/>
            <w:szCs w:val="24"/>
          </w:rPr>
          <w:t>系统访问域名</w:t>
        </w:r>
        <w:r w:rsidR="004E4B20" w:rsidRPr="004731B3">
          <w:rPr>
            <w:noProof/>
            <w:webHidden/>
            <w:sz w:val="24"/>
            <w:szCs w:val="24"/>
          </w:rPr>
          <w:tab/>
        </w:r>
        <w:r w:rsidR="004E4B20" w:rsidRPr="004731B3">
          <w:rPr>
            <w:noProof/>
            <w:webHidden/>
            <w:sz w:val="24"/>
            <w:szCs w:val="24"/>
          </w:rPr>
          <w:fldChar w:fldCharType="begin"/>
        </w:r>
        <w:r w:rsidR="004E4B20" w:rsidRPr="004731B3">
          <w:rPr>
            <w:noProof/>
            <w:webHidden/>
            <w:sz w:val="24"/>
            <w:szCs w:val="24"/>
          </w:rPr>
          <w:instrText xml:space="preserve"> PAGEREF _Toc464111357 \h </w:instrText>
        </w:r>
        <w:r w:rsidR="004E4B20" w:rsidRPr="004731B3">
          <w:rPr>
            <w:noProof/>
            <w:webHidden/>
            <w:sz w:val="24"/>
            <w:szCs w:val="24"/>
          </w:rPr>
        </w:r>
        <w:r w:rsidR="004E4B20" w:rsidRPr="004731B3">
          <w:rPr>
            <w:noProof/>
            <w:webHidden/>
            <w:sz w:val="24"/>
            <w:szCs w:val="24"/>
          </w:rPr>
          <w:fldChar w:fldCharType="separate"/>
        </w:r>
        <w:r w:rsidR="004E4B20" w:rsidRPr="004731B3">
          <w:rPr>
            <w:noProof/>
            <w:webHidden/>
            <w:sz w:val="24"/>
            <w:szCs w:val="24"/>
          </w:rPr>
          <w:t>6</w:t>
        </w:r>
        <w:r w:rsidR="004E4B20" w:rsidRPr="004731B3">
          <w:rPr>
            <w:noProof/>
            <w:webHidden/>
            <w:sz w:val="24"/>
            <w:szCs w:val="24"/>
          </w:rPr>
          <w:fldChar w:fldCharType="end"/>
        </w:r>
      </w:hyperlink>
    </w:p>
    <w:p w:rsidR="004E4B20" w:rsidRPr="004731B3" w:rsidRDefault="00192C8F" w:rsidP="004E4B20">
      <w:pPr>
        <w:pStyle w:val="11"/>
        <w:tabs>
          <w:tab w:val="left" w:pos="840"/>
          <w:tab w:val="right" w:leader="dot" w:pos="9230"/>
        </w:tabs>
        <w:rPr>
          <w:rFonts w:ascii="Calibri" w:hAnsi="Calibri"/>
          <w:noProof/>
          <w:sz w:val="24"/>
          <w:szCs w:val="24"/>
        </w:rPr>
      </w:pPr>
      <w:hyperlink w:anchor="_Toc464111358" w:history="1">
        <w:r w:rsidR="004E4B20" w:rsidRPr="004731B3">
          <w:rPr>
            <w:rStyle w:val="a7"/>
            <w:rFonts w:ascii="宋体" w:hAnsi="宋体"/>
            <w:noProof/>
            <w:sz w:val="24"/>
            <w:szCs w:val="24"/>
          </w:rPr>
          <w:t>3.</w:t>
        </w:r>
        <w:r w:rsidR="004E4B20" w:rsidRPr="004731B3">
          <w:rPr>
            <w:rFonts w:ascii="Calibri" w:hAnsi="Calibri"/>
            <w:noProof/>
            <w:sz w:val="24"/>
            <w:szCs w:val="24"/>
          </w:rPr>
          <w:tab/>
        </w:r>
        <w:r w:rsidR="004E4B20" w:rsidRPr="004731B3">
          <w:rPr>
            <w:rStyle w:val="a7"/>
            <w:rFonts w:ascii="宋体" w:hAnsi="宋体" w:hint="eastAsia"/>
            <w:noProof/>
            <w:sz w:val="24"/>
            <w:szCs w:val="24"/>
          </w:rPr>
          <w:t>收集数据</w:t>
        </w:r>
        <w:r w:rsidR="004E4B20" w:rsidRPr="004731B3">
          <w:rPr>
            <w:noProof/>
            <w:webHidden/>
            <w:sz w:val="24"/>
            <w:szCs w:val="24"/>
          </w:rPr>
          <w:tab/>
        </w:r>
        <w:r w:rsidR="004E4B20" w:rsidRPr="004731B3">
          <w:rPr>
            <w:noProof/>
            <w:webHidden/>
            <w:sz w:val="24"/>
            <w:szCs w:val="24"/>
          </w:rPr>
          <w:fldChar w:fldCharType="begin"/>
        </w:r>
        <w:r w:rsidR="004E4B20" w:rsidRPr="004731B3">
          <w:rPr>
            <w:noProof/>
            <w:webHidden/>
            <w:sz w:val="24"/>
            <w:szCs w:val="24"/>
          </w:rPr>
          <w:instrText xml:space="preserve"> PAGEREF _Toc464111358 \h </w:instrText>
        </w:r>
        <w:r w:rsidR="004E4B20" w:rsidRPr="004731B3">
          <w:rPr>
            <w:noProof/>
            <w:webHidden/>
            <w:sz w:val="24"/>
            <w:szCs w:val="24"/>
          </w:rPr>
        </w:r>
        <w:r w:rsidR="004E4B20" w:rsidRPr="004731B3">
          <w:rPr>
            <w:noProof/>
            <w:webHidden/>
            <w:sz w:val="24"/>
            <w:szCs w:val="24"/>
          </w:rPr>
          <w:fldChar w:fldCharType="separate"/>
        </w:r>
        <w:r w:rsidR="004E4B20" w:rsidRPr="004731B3">
          <w:rPr>
            <w:noProof/>
            <w:webHidden/>
            <w:sz w:val="24"/>
            <w:szCs w:val="24"/>
          </w:rPr>
          <w:t>7</w:t>
        </w:r>
        <w:r w:rsidR="004E4B20" w:rsidRPr="004731B3">
          <w:rPr>
            <w:noProof/>
            <w:webHidden/>
            <w:sz w:val="24"/>
            <w:szCs w:val="24"/>
          </w:rPr>
          <w:fldChar w:fldCharType="end"/>
        </w:r>
      </w:hyperlink>
    </w:p>
    <w:p w:rsidR="004E4B20" w:rsidRPr="004731B3" w:rsidRDefault="00192C8F" w:rsidP="004E4B20">
      <w:pPr>
        <w:pStyle w:val="21"/>
        <w:tabs>
          <w:tab w:val="left" w:pos="1260"/>
          <w:tab w:val="right" w:leader="dot" w:pos="9230"/>
        </w:tabs>
        <w:rPr>
          <w:rFonts w:ascii="Calibri" w:hAnsi="Calibri"/>
          <w:noProof/>
          <w:sz w:val="24"/>
          <w:szCs w:val="24"/>
        </w:rPr>
      </w:pPr>
      <w:hyperlink w:anchor="_Toc464111359" w:history="1">
        <w:r w:rsidR="004E4B20" w:rsidRPr="004731B3">
          <w:rPr>
            <w:rStyle w:val="a7"/>
            <w:rFonts w:ascii="宋体" w:hAnsi="宋体"/>
            <w:noProof/>
            <w:sz w:val="24"/>
            <w:szCs w:val="24"/>
          </w:rPr>
          <w:t>3.1.</w:t>
        </w:r>
        <w:r w:rsidR="004E4B20" w:rsidRPr="004731B3">
          <w:rPr>
            <w:rFonts w:ascii="Calibri" w:hAnsi="Calibri"/>
            <w:noProof/>
            <w:sz w:val="24"/>
            <w:szCs w:val="24"/>
          </w:rPr>
          <w:tab/>
        </w:r>
        <w:r w:rsidR="004E4B20" w:rsidRPr="004731B3">
          <w:rPr>
            <w:rStyle w:val="a7"/>
            <w:rFonts w:ascii="宋体" w:hAnsi="宋体" w:hint="eastAsia"/>
            <w:noProof/>
            <w:sz w:val="24"/>
            <w:szCs w:val="24"/>
          </w:rPr>
          <w:t>收集数据方法</w:t>
        </w:r>
        <w:r w:rsidR="004E4B20" w:rsidRPr="004731B3">
          <w:rPr>
            <w:noProof/>
            <w:webHidden/>
            <w:sz w:val="24"/>
            <w:szCs w:val="24"/>
          </w:rPr>
          <w:tab/>
        </w:r>
        <w:r w:rsidR="004E4B20" w:rsidRPr="004731B3">
          <w:rPr>
            <w:noProof/>
            <w:webHidden/>
            <w:sz w:val="24"/>
            <w:szCs w:val="24"/>
          </w:rPr>
          <w:fldChar w:fldCharType="begin"/>
        </w:r>
        <w:r w:rsidR="004E4B20" w:rsidRPr="004731B3">
          <w:rPr>
            <w:noProof/>
            <w:webHidden/>
            <w:sz w:val="24"/>
            <w:szCs w:val="24"/>
          </w:rPr>
          <w:instrText xml:space="preserve"> PAGEREF _Toc464111359 \h </w:instrText>
        </w:r>
        <w:r w:rsidR="004E4B20" w:rsidRPr="004731B3">
          <w:rPr>
            <w:noProof/>
            <w:webHidden/>
            <w:sz w:val="24"/>
            <w:szCs w:val="24"/>
          </w:rPr>
        </w:r>
        <w:r w:rsidR="004E4B20" w:rsidRPr="004731B3">
          <w:rPr>
            <w:noProof/>
            <w:webHidden/>
            <w:sz w:val="24"/>
            <w:szCs w:val="24"/>
          </w:rPr>
          <w:fldChar w:fldCharType="separate"/>
        </w:r>
        <w:r w:rsidR="004E4B20" w:rsidRPr="004731B3">
          <w:rPr>
            <w:noProof/>
            <w:webHidden/>
            <w:sz w:val="24"/>
            <w:szCs w:val="24"/>
          </w:rPr>
          <w:t>7</w:t>
        </w:r>
        <w:r w:rsidR="004E4B20" w:rsidRPr="004731B3">
          <w:rPr>
            <w:noProof/>
            <w:webHidden/>
            <w:sz w:val="24"/>
            <w:szCs w:val="24"/>
          </w:rPr>
          <w:fldChar w:fldCharType="end"/>
        </w:r>
      </w:hyperlink>
    </w:p>
    <w:p w:rsidR="004E4B20" w:rsidRPr="004731B3" w:rsidRDefault="00192C8F" w:rsidP="004E4B20">
      <w:pPr>
        <w:pStyle w:val="21"/>
        <w:tabs>
          <w:tab w:val="left" w:pos="1260"/>
          <w:tab w:val="right" w:leader="dot" w:pos="9230"/>
        </w:tabs>
        <w:rPr>
          <w:rFonts w:ascii="Calibri" w:hAnsi="Calibri"/>
          <w:noProof/>
          <w:sz w:val="24"/>
          <w:szCs w:val="24"/>
        </w:rPr>
      </w:pPr>
      <w:hyperlink w:anchor="_Toc464111360" w:history="1">
        <w:r w:rsidR="004E4B20" w:rsidRPr="004731B3">
          <w:rPr>
            <w:rStyle w:val="a7"/>
            <w:rFonts w:ascii="宋体" w:hAnsi="宋体"/>
            <w:noProof/>
            <w:sz w:val="24"/>
            <w:szCs w:val="24"/>
          </w:rPr>
          <w:t>3.2.</w:t>
        </w:r>
        <w:r w:rsidR="004E4B20" w:rsidRPr="004731B3">
          <w:rPr>
            <w:rFonts w:ascii="Calibri" w:hAnsi="Calibri"/>
            <w:noProof/>
            <w:sz w:val="24"/>
            <w:szCs w:val="24"/>
          </w:rPr>
          <w:tab/>
        </w:r>
        <w:r w:rsidR="004E4B20" w:rsidRPr="004731B3">
          <w:rPr>
            <w:rStyle w:val="a7"/>
            <w:rFonts w:ascii="宋体" w:hAnsi="宋体" w:hint="eastAsia"/>
            <w:noProof/>
            <w:sz w:val="24"/>
            <w:szCs w:val="24"/>
          </w:rPr>
          <w:t>学校、教师协同收集主要步骤</w:t>
        </w:r>
        <w:r w:rsidR="004E4B20" w:rsidRPr="004731B3">
          <w:rPr>
            <w:noProof/>
            <w:webHidden/>
            <w:sz w:val="24"/>
            <w:szCs w:val="24"/>
          </w:rPr>
          <w:tab/>
        </w:r>
        <w:r w:rsidR="004E4B20" w:rsidRPr="004731B3">
          <w:rPr>
            <w:noProof/>
            <w:webHidden/>
            <w:sz w:val="24"/>
            <w:szCs w:val="24"/>
          </w:rPr>
          <w:fldChar w:fldCharType="begin"/>
        </w:r>
        <w:r w:rsidR="004E4B20" w:rsidRPr="004731B3">
          <w:rPr>
            <w:noProof/>
            <w:webHidden/>
            <w:sz w:val="24"/>
            <w:szCs w:val="24"/>
          </w:rPr>
          <w:instrText xml:space="preserve"> PAGEREF _Toc464111360 \h </w:instrText>
        </w:r>
        <w:r w:rsidR="004E4B20" w:rsidRPr="004731B3">
          <w:rPr>
            <w:noProof/>
            <w:webHidden/>
            <w:sz w:val="24"/>
            <w:szCs w:val="24"/>
          </w:rPr>
        </w:r>
        <w:r w:rsidR="004E4B20" w:rsidRPr="004731B3">
          <w:rPr>
            <w:noProof/>
            <w:webHidden/>
            <w:sz w:val="24"/>
            <w:szCs w:val="24"/>
          </w:rPr>
          <w:fldChar w:fldCharType="separate"/>
        </w:r>
        <w:r w:rsidR="004E4B20" w:rsidRPr="004731B3">
          <w:rPr>
            <w:noProof/>
            <w:webHidden/>
            <w:sz w:val="24"/>
            <w:szCs w:val="24"/>
          </w:rPr>
          <w:t>8</w:t>
        </w:r>
        <w:r w:rsidR="004E4B20" w:rsidRPr="004731B3">
          <w:rPr>
            <w:noProof/>
            <w:webHidden/>
            <w:sz w:val="24"/>
            <w:szCs w:val="24"/>
          </w:rPr>
          <w:fldChar w:fldCharType="end"/>
        </w:r>
      </w:hyperlink>
    </w:p>
    <w:p w:rsidR="004E4B20" w:rsidRPr="004731B3" w:rsidRDefault="00192C8F" w:rsidP="004E4B20">
      <w:pPr>
        <w:pStyle w:val="31"/>
        <w:tabs>
          <w:tab w:val="left" w:pos="2100"/>
          <w:tab w:val="right" w:leader="dot" w:pos="9230"/>
        </w:tabs>
        <w:rPr>
          <w:rFonts w:ascii="Calibri" w:hAnsi="Calibri"/>
          <w:noProof/>
          <w:sz w:val="24"/>
          <w:szCs w:val="24"/>
        </w:rPr>
      </w:pPr>
      <w:hyperlink w:anchor="_Toc464111361" w:history="1">
        <w:r w:rsidR="004E4B20" w:rsidRPr="004731B3">
          <w:rPr>
            <w:rStyle w:val="a7"/>
            <w:rFonts w:ascii="宋体" w:hAnsi="宋体"/>
            <w:noProof/>
            <w:sz w:val="24"/>
            <w:szCs w:val="24"/>
          </w:rPr>
          <w:t>3.2.1.</w:t>
        </w:r>
        <w:r w:rsidR="004E4B20" w:rsidRPr="004731B3">
          <w:rPr>
            <w:rFonts w:ascii="Calibri" w:hAnsi="Calibri"/>
            <w:noProof/>
            <w:sz w:val="24"/>
            <w:szCs w:val="24"/>
          </w:rPr>
          <w:tab/>
        </w:r>
        <w:r w:rsidR="004E4B20" w:rsidRPr="004731B3">
          <w:rPr>
            <w:rStyle w:val="a7"/>
            <w:rFonts w:ascii="宋体" w:hAnsi="宋体" w:hint="eastAsia"/>
            <w:noProof/>
            <w:sz w:val="24"/>
            <w:szCs w:val="24"/>
          </w:rPr>
          <w:t>创建教师用户</w:t>
        </w:r>
        <w:r w:rsidR="004E4B20" w:rsidRPr="004731B3">
          <w:rPr>
            <w:noProof/>
            <w:webHidden/>
            <w:sz w:val="24"/>
            <w:szCs w:val="24"/>
          </w:rPr>
          <w:tab/>
        </w:r>
        <w:r w:rsidR="004E4B20" w:rsidRPr="004731B3">
          <w:rPr>
            <w:noProof/>
            <w:webHidden/>
            <w:sz w:val="24"/>
            <w:szCs w:val="24"/>
          </w:rPr>
          <w:fldChar w:fldCharType="begin"/>
        </w:r>
        <w:r w:rsidR="004E4B20" w:rsidRPr="004731B3">
          <w:rPr>
            <w:noProof/>
            <w:webHidden/>
            <w:sz w:val="24"/>
            <w:szCs w:val="24"/>
          </w:rPr>
          <w:instrText xml:space="preserve"> PAGEREF _Toc464111361 \h </w:instrText>
        </w:r>
        <w:r w:rsidR="004E4B20" w:rsidRPr="004731B3">
          <w:rPr>
            <w:noProof/>
            <w:webHidden/>
            <w:sz w:val="24"/>
            <w:szCs w:val="24"/>
          </w:rPr>
        </w:r>
        <w:r w:rsidR="004E4B20" w:rsidRPr="004731B3">
          <w:rPr>
            <w:noProof/>
            <w:webHidden/>
            <w:sz w:val="24"/>
            <w:szCs w:val="24"/>
          </w:rPr>
          <w:fldChar w:fldCharType="separate"/>
        </w:r>
        <w:r w:rsidR="004E4B20" w:rsidRPr="004731B3">
          <w:rPr>
            <w:noProof/>
            <w:webHidden/>
            <w:sz w:val="24"/>
            <w:szCs w:val="24"/>
          </w:rPr>
          <w:t>8</w:t>
        </w:r>
        <w:r w:rsidR="004E4B20" w:rsidRPr="004731B3">
          <w:rPr>
            <w:noProof/>
            <w:webHidden/>
            <w:sz w:val="24"/>
            <w:szCs w:val="24"/>
          </w:rPr>
          <w:fldChar w:fldCharType="end"/>
        </w:r>
      </w:hyperlink>
    </w:p>
    <w:p w:rsidR="004E4B20" w:rsidRPr="004731B3" w:rsidRDefault="00192C8F" w:rsidP="004E4B20">
      <w:pPr>
        <w:pStyle w:val="31"/>
        <w:tabs>
          <w:tab w:val="left" w:pos="2100"/>
          <w:tab w:val="right" w:leader="dot" w:pos="9230"/>
        </w:tabs>
        <w:rPr>
          <w:rFonts w:ascii="Calibri" w:hAnsi="Calibri"/>
          <w:noProof/>
          <w:sz w:val="24"/>
          <w:szCs w:val="24"/>
        </w:rPr>
      </w:pPr>
      <w:hyperlink w:anchor="_Toc464111362" w:history="1">
        <w:r w:rsidR="004E4B20" w:rsidRPr="004731B3">
          <w:rPr>
            <w:rStyle w:val="a7"/>
            <w:rFonts w:ascii="宋体" w:hAnsi="宋体"/>
            <w:noProof/>
            <w:sz w:val="24"/>
            <w:szCs w:val="24"/>
          </w:rPr>
          <w:t>3.2.2.</w:t>
        </w:r>
        <w:r w:rsidR="004E4B20" w:rsidRPr="004731B3">
          <w:rPr>
            <w:rFonts w:ascii="Calibri" w:hAnsi="Calibri"/>
            <w:noProof/>
            <w:sz w:val="24"/>
            <w:szCs w:val="24"/>
          </w:rPr>
          <w:tab/>
        </w:r>
        <w:r w:rsidR="004E4B20" w:rsidRPr="004731B3">
          <w:rPr>
            <w:rStyle w:val="a7"/>
            <w:rFonts w:ascii="宋体" w:hAnsi="宋体" w:hint="eastAsia"/>
            <w:noProof/>
            <w:sz w:val="24"/>
            <w:szCs w:val="24"/>
          </w:rPr>
          <w:t>获取教师密码</w:t>
        </w:r>
        <w:r w:rsidR="004E4B20" w:rsidRPr="004731B3">
          <w:rPr>
            <w:noProof/>
            <w:webHidden/>
            <w:sz w:val="24"/>
            <w:szCs w:val="24"/>
          </w:rPr>
          <w:tab/>
        </w:r>
        <w:r w:rsidR="004E4B20" w:rsidRPr="004731B3">
          <w:rPr>
            <w:noProof/>
            <w:webHidden/>
            <w:sz w:val="24"/>
            <w:szCs w:val="24"/>
          </w:rPr>
          <w:fldChar w:fldCharType="begin"/>
        </w:r>
        <w:r w:rsidR="004E4B20" w:rsidRPr="004731B3">
          <w:rPr>
            <w:noProof/>
            <w:webHidden/>
            <w:sz w:val="24"/>
            <w:szCs w:val="24"/>
          </w:rPr>
          <w:instrText xml:space="preserve"> PAGEREF _Toc464111362 \h </w:instrText>
        </w:r>
        <w:r w:rsidR="004E4B20" w:rsidRPr="004731B3">
          <w:rPr>
            <w:noProof/>
            <w:webHidden/>
            <w:sz w:val="24"/>
            <w:szCs w:val="24"/>
          </w:rPr>
        </w:r>
        <w:r w:rsidR="004E4B20" w:rsidRPr="004731B3">
          <w:rPr>
            <w:noProof/>
            <w:webHidden/>
            <w:sz w:val="24"/>
            <w:szCs w:val="24"/>
          </w:rPr>
          <w:fldChar w:fldCharType="separate"/>
        </w:r>
        <w:r w:rsidR="004E4B20" w:rsidRPr="004731B3">
          <w:rPr>
            <w:noProof/>
            <w:webHidden/>
            <w:sz w:val="24"/>
            <w:szCs w:val="24"/>
          </w:rPr>
          <w:t>8</w:t>
        </w:r>
        <w:r w:rsidR="004E4B20" w:rsidRPr="004731B3">
          <w:rPr>
            <w:noProof/>
            <w:webHidden/>
            <w:sz w:val="24"/>
            <w:szCs w:val="24"/>
          </w:rPr>
          <w:fldChar w:fldCharType="end"/>
        </w:r>
      </w:hyperlink>
    </w:p>
    <w:p w:rsidR="004E4B20" w:rsidRPr="004731B3" w:rsidRDefault="00192C8F" w:rsidP="004E4B20">
      <w:pPr>
        <w:pStyle w:val="31"/>
        <w:tabs>
          <w:tab w:val="left" w:pos="2100"/>
          <w:tab w:val="right" w:leader="dot" w:pos="9230"/>
        </w:tabs>
        <w:rPr>
          <w:rFonts w:ascii="Calibri" w:hAnsi="Calibri"/>
          <w:noProof/>
          <w:sz w:val="24"/>
          <w:szCs w:val="24"/>
        </w:rPr>
      </w:pPr>
      <w:hyperlink w:anchor="_Toc464111363" w:history="1">
        <w:r w:rsidR="004E4B20" w:rsidRPr="004731B3">
          <w:rPr>
            <w:rStyle w:val="a7"/>
            <w:rFonts w:ascii="宋体" w:hAnsi="宋体"/>
            <w:noProof/>
            <w:sz w:val="24"/>
            <w:szCs w:val="24"/>
          </w:rPr>
          <w:t>3.2.3.</w:t>
        </w:r>
        <w:r w:rsidR="004E4B20" w:rsidRPr="004731B3">
          <w:rPr>
            <w:rFonts w:ascii="Calibri" w:hAnsi="Calibri"/>
            <w:noProof/>
            <w:sz w:val="24"/>
            <w:szCs w:val="24"/>
          </w:rPr>
          <w:tab/>
        </w:r>
        <w:r w:rsidR="004E4B20" w:rsidRPr="004731B3">
          <w:rPr>
            <w:rStyle w:val="a7"/>
            <w:rFonts w:ascii="宋体" w:hAnsi="宋体" w:hint="eastAsia"/>
            <w:noProof/>
            <w:sz w:val="24"/>
            <w:szCs w:val="24"/>
          </w:rPr>
          <w:t>用户管理（重置密码）</w:t>
        </w:r>
        <w:r w:rsidR="004E4B20" w:rsidRPr="004731B3">
          <w:rPr>
            <w:noProof/>
            <w:webHidden/>
            <w:sz w:val="24"/>
            <w:szCs w:val="24"/>
          </w:rPr>
          <w:tab/>
        </w:r>
        <w:r w:rsidR="004E4B20" w:rsidRPr="004731B3">
          <w:rPr>
            <w:noProof/>
            <w:webHidden/>
            <w:sz w:val="24"/>
            <w:szCs w:val="24"/>
          </w:rPr>
          <w:fldChar w:fldCharType="begin"/>
        </w:r>
        <w:r w:rsidR="004E4B20" w:rsidRPr="004731B3">
          <w:rPr>
            <w:noProof/>
            <w:webHidden/>
            <w:sz w:val="24"/>
            <w:szCs w:val="24"/>
          </w:rPr>
          <w:instrText xml:space="preserve"> PAGEREF _Toc464111363 \h </w:instrText>
        </w:r>
        <w:r w:rsidR="004E4B20" w:rsidRPr="004731B3">
          <w:rPr>
            <w:noProof/>
            <w:webHidden/>
            <w:sz w:val="24"/>
            <w:szCs w:val="24"/>
          </w:rPr>
        </w:r>
        <w:r w:rsidR="004E4B20" w:rsidRPr="004731B3">
          <w:rPr>
            <w:noProof/>
            <w:webHidden/>
            <w:sz w:val="24"/>
            <w:szCs w:val="24"/>
          </w:rPr>
          <w:fldChar w:fldCharType="separate"/>
        </w:r>
        <w:r w:rsidR="004E4B20" w:rsidRPr="004731B3">
          <w:rPr>
            <w:noProof/>
            <w:webHidden/>
            <w:sz w:val="24"/>
            <w:szCs w:val="24"/>
          </w:rPr>
          <w:t>10</w:t>
        </w:r>
        <w:r w:rsidR="004E4B20" w:rsidRPr="004731B3">
          <w:rPr>
            <w:noProof/>
            <w:webHidden/>
            <w:sz w:val="24"/>
            <w:szCs w:val="24"/>
          </w:rPr>
          <w:fldChar w:fldCharType="end"/>
        </w:r>
      </w:hyperlink>
    </w:p>
    <w:p w:rsidR="004E4B20" w:rsidRPr="004731B3" w:rsidRDefault="00192C8F" w:rsidP="004E4B20">
      <w:pPr>
        <w:pStyle w:val="21"/>
        <w:tabs>
          <w:tab w:val="left" w:pos="1260"/>
          <w:tab w:val="right" w:leader="dot" w:pos="9230"/>
        </w:tabs>
        <w:rPr>
          <w:rFonts w:ascii="Calibri" w:hAnsi="Calibri"/>
          <w:noProof/>
          <w:sz w:val="24"/>
          <w:szCs w:val="24"/>
        </w:rPr>
      </w:pPr>
      <w:hyperlink w:anchor="_Toc464111364" w:history="1">
        <w:r w:rsidR="004E4B20" w:rsidRPr="004731B3">
          <w:rPr>
            <w:rStyle w:val="a7"/>
            <w:rFonts w:ascii="宋体" w:hAnsi="宋体"/>
            <w:noProof/>
            <w:sz w:val="24"/>
            <w:szCs w:val="24"/>
          </w:rPr>
          <w:t>3.3.</w:t>
        </w:r>
        <w:r w:rsidR="004E4B20" w:rsidRPr="004731B3">
          <w:rPr>
            <w:rFonts w:ascii="Calibri" w:hAnsi="Calibri"/>
            <w:noProof/>
            <w:sz w:val="24"/>
            <w:szCs w:val="24"/>
          </w:rPr>
          <w:tab/>
        </w:r>
        <w:r w:rsidR="004E4B20" w:rsidRPr="004731B3">
          <w:rPr>
            <w:rStyle w:val="a7"/>
            <w:rFonts w:ascii="宋体" w:hAnsi="宋体" w:hint="eastAsia"/>
            <w:noProof/>
            <w:sz w:val="24"/>
            <w:szCs w:val="24"/>
          </w:rPr>
          <w:t>导入数据</w:t>
        </w:r>
        <w:r w:rsidR="004E4B20" w:rsidRPr="004731B3">
          <w:rPr>
            <w:noProof/>
            <w:webHidden/>
            <w:sz w:val="24"/>
            <w:szCs w:val="24"/>
          </w:rPr>
          <w:tab/>
        </w:r>
        <w:r w:rsidR="004E4B20" w:rsidRPr="004731B3">
          <w:rPr>
            <w:noProof/>
            <w:webHidden/>
            <w:sz w:val="24"/>
            <w:szCs w:val="24"/>
          </w:rPr>
          <w:fldChar w:fldCharType="begin"/>
        </w:r>
        <w:r w:rsidR="004E4B20" w:rsidRPr="004731B3">
          <w:rPr>
            <w:noProof/>
            <w:webHidden/>
            <w:sz w:val="24"/>
            <w:szCs w:val="24"/>
          </w:rPr>
          <w:instrText xml:space="preserve"> PAGEREF _Toc464111364 \h </w:instrText>
        </w:r>
        <w:r w:rsidR="004E4B20" w:rsidRPr="004731B3">
          <w:rPr>
            <w:noProof/>
            <w:webHidden/>
            <w:sz w:val="24"/>
            <w:szCs w:val="24"/>
          </w:rPr>
        </w:r>
        <w:r w:rsidR="004E4B20" w:rsidRPr="004731B3">
          <w:rPr>
            <w:noProof/>
            <w:webHidden/>
            <w:sz w:val="24"/>
            <w:szCs w:val="24"/>
          </w:rPr>
          <w:fldChar w:fldCharType="separate"/>
        </w:r>
        <w:r w:rsidR="004E4B20" w:rsidRPr="004731B3">
          <w:rPr>
            <w:noProof/>
            <w:webHidden/>
            <w:sz w:val="24"/>
            <w:szCs w:val="24"/>
          </w:rPr>
          <w:t>10</w:t>
        </w:r>
        <w:r w:rsidR="004E4B20" w:rsidRPr="004731B3">
          <w:rPr>
            <w:noProof/>
            <w:webHidden/>
            <w:sz w:val="24"/>
            <w:szCs w:val="24"/>
          </w:rPr>
          <w:fldChar w:fldCharType="end"/>
        </w:r>
      </w:hyperlink>
    </w:p>
    <w:p w:rsidR="004E4B20" w:rsidRPr="004731B3" w:rsidRDefault="00192C8F" w:rsidP="004E4B20">
      <w:pPr>
        <w:pStyle w:val="31"/>
        <w:tabs>
          <w:tab w:val="left" w:pos="2100"/>
          <w:tab w:val="right" w:leader="dot" w:pos="9230"/>
        </w:tabs>
        <w:rPr>
          <w:rFonts w:ascii="Calibri" w:hAnsi="Calibri"/>
          <w:noProof/>
          <w:sz w:val="24"/>
          <w:szCs w:val="24"/>
        </w:rPr>
      </w:pPr>
      <w:hyperlink w:anchor="_Toc464111365" w:history="1">
        <w:r w:rsidR="004E4B20" w:rsidRPr="004731B3">
          <w:rPr>
            <w:rStyle w:val="a7"/>
            <w:rFonts w:ascii="宋体" w:hAnsi="宋体"/>
            <w:noProof/>
            <w:sz w:val="24"/>
            <w:szCs w:val="24"/>
          </w:rPr>
          <w:t>3.3.1.</w:t>
        </w:r>
        <w:r w:rsidR="004E4B20" w:rsidRPr="004731B3">
          <w:rPr>
            <w:rFonts w:ascii="Calibri" w:hAnsi="Calibri"/>
            <w:noProof/>
            <w:sz w:val="24"/>
            <w:szCs w:val="24"/>
          </w:rPr>
          <w:tab/>
        </w:r>
        <w:r w:rsidR="004E4B20" w:rsidRPr="004731B3">
          <w:rPr>
            <w:rStyle w:val="a7"/>
            <w:rFonts w:ascii="宋体" w:hAnsi="宋体" w:hint="eastAsia"/>
            <w:noProof/>
            <w:sz w:val="24"/>
            <w:szCs w:val="24"/>
          </w:rPr>
          <w:t>模板下载</w:t>
        </w:r>
        <w:r w:rsidR="004E4B20" w:rsidRPr="004731B3">
          <w:rPr>
            <w:noProof/>
            <w:webHidden/>
            <w:sz w:val="24"/>
            <w:szCs w:val="24"/>
          </w:rPr>
          <w:tab/>
        </w:r>
        <w:r w:rsidR="004E4B20" w:rsidRPr="004731B3">
          <w:rPr>
            <w:noProof/>
            <w:webHidden/>
            <w:sz w:val="24"/>
            <w:szCs w:val="24"/>
          </w:rPr>
          <w:fldChar w:fldCharType="begin"/>
        </w:r>
        <w:r w:rsidR="004E4B20" w:rsidRPr="004731B3">
          <w:rPr>
            <w:noProof/>
            <w:webHidden/>
            <w:sz w:val="24"/>
            <w:szCs w:val="24"/>
          </w:rPr>
          <w:instrText xml:space="preserve"> PAGEREF _Toc464111365 \h </w:instrText>
        </w:r>
        <w:r w:rsidR="004E4B20" w:rsidRPr="004731B3">
          <w:rPr>
            <w:noProof/>
            <w:webHidden/>
            <w:sz w:val="24"/>
            <w:szCs w:val="24"/>
          </w:rPr>
        </w:r>
        <w:r w:rsidR="004E4B20" w:rsidRPr="004731B3">
          <w:rPr>
            <w:noProof/>
            <w:webHidden/>
            <w:sz w:val="24"/>
            <w:szCs w:val="24"/>
          </w:rPr>
          <w:fldChar w:fldCharType="separate"/>
        </w:r>
        <w:r w:rsidR="004E4B20" w:rsidRPr="004731B3">
          <w:rPr>
            <w:noProof/>
            <w:webHidden/>
            <w:sz w:val="24"/>
            <w:szCs w:val="24"/>
          </w:rPr>
          <w:t>10</w:t>
        </w:r>
        <w:r w:rsidR="004E4B20" w:rsidRPr="004731B3">
          <w:rPr>
            <w:noProof/>
            <w:webHidden/>
            <w:sz w:val="24"/>
            <w:szCs w:val="24"/>
          </w:rPr>
          <w:fldChar w:fldCharType="end"/>
        </w:r>
      </w:hyperlink>
    </w:p>
    <w:p w:rsidR="004E4B20" w:rsidRPr="004731B3" w:rsidRDefault="00192C8F" w:rsidP="004E4B20">
      <w:pPr>
        <w:pStyle w:val="31"/>
        <w:tabs>
          <w:tab w:val="left" w:pos="2100"/>
          <w:tab w:val="right" w:leader="dot" w:pos="9230"/>
        </w:tabs>
        <w:rPr>
          <w:rFonts w:ascii="Calibri" w:hAnsi="Calibri"/>
          <w:noProof/>
          <w:sz w:val="24"/>
          <w:szCs w:val="24"/>
        </w:rPr>
      </w:pPr>
      <w:hyperlink w:anchor="_Toc464111366" w:history="1">
        <w:r w:rsidR="004E4B20" w:rsidRPr="004731B3">
          <w:rPr>
            <w:rStyle w:val="a7"/>
            <w:rFonts w:ascii="宋体" w:hAnsi="宋体"/>
            <w:noProof/>
            <w:sz w:val="24"/>
            <w:szCs w:val="24"/>
          </w:rPr>
          <w:t>3.3.2.</w:t>
        </w:r>
        <w:r w:rsidR="004E4B20" w:rsidRPr="004731B3">
          <w:rPr>
            <w:rFonts w:ascii="Calibri" w:hAnsi="Calibri"/>
            <w:noProof/>
            <w:sz w:val="24"/>
            <w:szCs w:val="24"/>
          </w:rPr>
          <w:tab/>
        </w:r>
        <w:r w:rsidR="004E4B20" w:rsidRPr="004731B3">
          <w:rPr>
            <w:rStyle w:val="a7"/>
            <w:rFonts w:ascii="宋体" w:hAnsi="宋体" w:hint="eastAsia"/>
            <w:noProof/>
            <w:sz w:val="24"/>
            <w:szCs w:val="24"/>
          </w:rPr>
          <w:t>数据导入</w:t>
        </w:r>
        <w:r w:rsidR="004E4B20" w:rsidRPr="004731B3">
          <w:rPr>
            <w:noProof/>
            <w:webHidden/>
            <w:sz w:val="24"/>
            <w:szCs w:val="24"/>
          </w:rPr>
          <w:tab/>
        </w:r>
        <w:r w:rsidR="004E4B20" w:rsidRPr="004731B3">
          <w:rPr>
            <w:noProof/>
            <w:webHidden/>
            <w:sz w:val="24"/>
            <w:szCs w:val="24"/>
          </w:rPr>
          <w:fldChar w:fldCharType="begin"/>
        </w:r>
        <w:r w:rsidR="004E4B20" w:rsidRPr="004731B3">
          <w:rPr>
            <w:noProof/>
            <w:webHidden/>
            <w:sz w:val="24"/>
            <w:szCs w:val="24"/>
          </w:rPr>
          <w:instrText xml:space="preserve"> PAGEREF _Toc464111366 \h </w:instrText>
        </w:r>
        <w:r w:rsidR="004E4B20" w:rsidRPr="004731B3">
          <w:rPr>
            <w:noProof/>
            <w:webHidden/>
            <w:sz w:val="24"/>
            <w:szCs w:val="24"/>
          </w:rPr>
        </w:r>
        <w:r w:rsidR="004E4B20" w:rsidRPr="004731B3">
          <w:rPr>
            <w:noProof/>
            <w:webHidden/>
            <w:sz w:val="24"/>
            <w:szCs w:val="24"/>
          </w:rPr>
          <w:fldChar w:fldCharType="separate"/>
        </w:r>
        <w:r w:rsidR="004E4B20" w:rsidRPr="004731B3">
          <w:rPr>
            <w:noProof/>
            <w:webHidden/>
            <w:sz w:val="24"/>
            <w:szCs w:val="24"/>
          </w:rPr>
          <w:t>11</w:t>
        </w:r>
        <w:r w:rsidR="004E4B20" w:rsidRPr="004731B3">
          <w:rPr>
            <w:noProof/>
            <w:webHidden/>
            <w:sz w:val="24"/>
            <w:szCs w:val="24"/>
          </w:rPr>
          <w:fldChar w:fldCharType="end"/>
        </w:r>
      </w:hyperlink>
    </w:p>
    <w:p w:rsidR="004E4B20" w:rsidRPr="004731B3" w:rsidRDefault="00192C8F" w:rsidP="004E4B20">
      <w:pPr>
        <w:pStyle w:val="11"/>
        <w:tabs>
          <w:tab w:val="left" w:pos="840"/>
          <w:tab w:val="right" w:leader="dot" w:pos="9230"/>
        </w:tabs>
        <w:rPr>
          <w:rFonts w:ascii="Calibri" w:hAnsi="Calibri"/>
          <w:noProof/>
          <w:sz w:val="24"/>
          <w:szCs w:val="24"/>
        </w:rPr>
      </w:pPr>
      <w:hyperlink w:anchor="_Toc464111367" w:history="1">
        <w:r w:rsidR="004E4B20" w:rsidRPr="004731B3">
          <w:rPr>
            <w:rStyle w:val="a7"/>
            <w:rFonts w:ascii="宋体" w:hAnsi="宋体"/>
            <w:noProof/>
            <w:sz w:val="24"/>
            <w:szCs w:val="24"/>
          </w:rPr>
          <w:t>4.</w:t>
        </w:r>
        <w:r w:rsidR="004E4B20" w:rsidRPr="004731B3">
          <w:rPr>
            <w:rFonts w:ascii="Calibri" w:hAnsi="Calibri"/>
            <w:noProof/>
            <w:sz w:val="24"/>
            <w:szCs w:val="24"/>
          </w:rPr>
          <w:tab/>
        </w:r>
        <w:r w:rsidR="004E4B20" w:rsidRPr="004731B3">
          <w:rPr>
            <w:rStyle w:val="a7"/>
            <w:rFonts w:ascii="宋体" w:hAnsi="宋体" w:hint="eastAsia"/>
            <w:noProof/>
            <w:sz w:val="24"/>
            <w:szCs w:val="24"/>
          </w:rPr>
          <w:t>检查数据是否填写完整</w:t>
        </w:r>
        <w:r w:rsidR="004E4B20" w:rsidRPr="004731B3">
          <w:rPr>
            <w:noProof/>
            <w:webHidden/>
            <w:sz w:val="24"/>
            <w:szCs w:val="24"/>
          </w:rPr>
          <w:tab/>
        </w:r>
        <w:r w:rsidR="004E4B20" w:rsidRPr="004731B3">
          <w:rPr>
            <w:noProof/>
            <w:webHidden/>
            <w:sz w:val="24"/>
            <w:szCs w:val="24"/>
          </w:rPr>
          <w:fldChar w:fldCharType="begin"/>
        </w:r>
        <w:r w:rsidR="004E4B20" w:rsidRPr="004731B3">
          <w:rPr>
            <w:noProof/>
            <w:webHidden/>
            <w:sz w:val="24"/>
            <w:szCs w:val="24"/>
          </w:rPr>
          <w:instrText xml:space="preserve"> PAGEREF _Toc464111367 \h </w:instrText>
        </w:r>
        <w:r w:rsidR="004E4B20" w:rsidRPr="004731B3">
          <w:rPr>
            <w:noProof/>
            <w:webHidden/>
            <w:sz w:val="24"/>
            <w:szCs w:val="24"/>
          </w:rPr>
        </w:r>
        <w:r w:rsidR="004E4B20" w:rsidRPr="004731B3">
          <w:rPr>
            <w:noProof/>
            <w:webHidden/>
            <w:sz w:val="24"/>
            <w:szCs w:val="24"/>
          </w:rPr>
          <w:fldChar w:fldCharType="separate"/>
        </w:r>
        <w:r w:rsidR="004E4B20" w:rsidRPr="004731B3">
          <w:rPr>
            <w:noProof/>
            <w:webHidden/>
            <w:sz w:val="24"/>
            <w:szCs w:val="24"/>
          </w:rPr>
          <w:t>13</w:t>
        </w:r>
        <w:r w:rsidR="004E4B20" w:rsidRPr="004731B3">
          <w:rPr>
            <w:noProof/>
            <w:webHidden/>
            <w:sz w:val="24"/>
            <w:szCs w:val="24"/>
          </w:rPr>
          <w:fldChar w:fldCharType="end"/>
        </w:r>
      </w:hyperlink>
    </w:p>
    <w:p w:rsidR="004E4B20" w:rsidRPr="004731B3" w:rsidRDefault="00192C8F" w:rsidP="004E4B20">
      <w:pPr>
        <w:pStyle w:val="11"/>
        <w:tabs>
          <w:tab w:val="left" w:pos="840"/>
          <w:tab w:val="right" w:leader="dot" w:pos="9230"/>
        </w:tabs>
        <w:rPr>
          <w:rFonts w:ascii="Calibri" w:hAnsi="Calibri"/>
          <w:noProof/>
          <w:sz w:val="24"/>
          <w:szCs w:val="24"/>
        </w:rPr>
      </w:pPr>
      <w:hyperlink w:anchor="_Toc464111368" w:history="1">
        <w:r w:rsidR="004E4B20" w:rsidRPr="004731B3">
          <w:rPr>
            <w:rStyle w:val="a7"/>
            <w:rFonts w:ascii="宋体" w:hAnsi="宋体"/>
            <w:noProof/>
            <w:sz w:val="24"/>
            <w:szCs w:val="24"/>
          </w:rPr>
          <w:t>5.</w:t>
        </w:r>
        <w:r w:rsidR="004E4B20" w:rsidRPr="004731B3">
          <w:rPr>
            <w:rFonts w:ascii="Calibri" w:hAnsi="Calibri"/>
            <w:noProof/>
            <w:sz w:val="24"/>
            <w:szCs w:val="24"/>
          </w:rPr>
          <w:tab/>
        </w:r>
        <w:r w:rsidR="004E4B20" w:rsidRPr="004731B3">
          <w:rPr>
            <w:rStyle w:val="a7"/>
            <w:rFonts w:ascii="宋体" w:hAnsi="宋体" w:hint="eastAsia"/>
            <w:noProof/>
            <w:sz w:val="24"/>
            <w:szCs w:val="24"/>
          </w:rPr>
          <w:t>审核</w:t>
        </w:r>
        <w:r w:rsidR="004E4B20" w:rsidRPr="004731B3">
          <w:rPr>
            <w:noProof/>
            <w:webHidden/>
            <w:sz w:val="24"/>
            <w:szCs w:val="24"/>
          </w:rPr>
          <w:tab/>
        </w:r>
        <w:r w:rsidR="004E4B20" w:rsidRPr="004731B3">
          <w:rPr>
            <w:noProof/>
            <w:webHidden/>
            <w:sz w:val="24"/>
            <w:szCs w:val="24"/>
          </w:rPr>
          <w:fldChar w:fldCharType="begin"/>
        </w:r>
        <w:r w:rsidR="004E4B20" w:rsidRPr="004731B3">
          <w:rPr>
            <w:noProof/>
            <w:webHidden/>
            <w:sz w:val="24"/>
            <w:szCs w:val="24"/>
          </w:rPr>
          <w:instrText xml:space="preserve"> PAGEREF _Toc464111368 \h </w:instrText>
        </w:r>
        <w:r w:rsidR="004E4B20" w:rsidRPr="004731B3">
          <w:rPr>
            <w:noProof/>
            <w:webHidden/>
            <w:sz w:val="24"/>
            <w:szCs w:val="24"/>
          </w:rPr>
        </w:r>
        <w:r w:rsidR="004E4B20" w:rsidRPr="004731B3">
          <w:rPr>
            <w:noProof/>
            <w:webHidden/>
            <w:sz w:val="24"/>
            <w:szCs w:val="24"/>
          </w:rPr>
          <w:fldChar w:fldCharType="separate"/>
        </w:r>
        <w:r w:rsidR="004E4B20" w:rsidRPr="004731B3">
          <w:rPr>
            <w:noProof/>
            <w:webHidden/>
            <w:sz w:val="24"/>
            <w:szCs w:val="24"/>
          </w:rPr>
          <w:t>14</w:t>
        </w:r>
        <w:r w:rsidR="004E4B20" w:rsidRPr="004731B3">
          <w:rPr>
            <w:noProof/>
            <w:webHidden/>
            <w:sz w:val="24"/>
            <w:szCs w:val="24"/>
          </w:rPr>
          <w:fldChar w:fldCharType="end"/>
        </w:r>
      </w:hyperlink>
    </w:p>
    <w:p w:rsidR="004E4B20" w:rsidRPr="004731B3" w:rsidRDefault="00192C8F" w:rsidP="004E4B20">
      <w:pPr>
        <w:pStyle w:val="21"/>
        <w:tabs>
          <w:tab w:val="left" w:pos="1260"/>
          <w:tab w:val="right" w:leader="dot" w:pos="9230"/>
        </w:tabs>
        <w:rPr>
          <w:rFonts w:ascii="Calibri" w:hAnsi="Calibri"/>
          <w:noProof/>
          <w:sz w:val="24"/>
          <w:szCs w:val="24"/>
        </w:rPr>
      </w:pPr>
      <w:hyperlink w:anchor="_Toc464111369" w:history="1">
        <w:r w:rsidR="004E4B20" w:rsidRPr="004731B3">
          <w:rPr>
            <w:rStyle w:val="a7"/>
            <w:rFonts w:ascii="宋体" w:hAnsi="宋体"/>
            <w:noProof/>
            <w:sz w:val="24"/>
            <w:szCs w:val="24"/>
          </w:rPr>
          <w:t>5.1.</w:t>
        </w:r>
        <w:r w:rsidR="004E4B20" w:rsidRPr="004731B3">
          <w:rPr>
            <w:rFonts w:ascii="Calibri" w:hAnsi="Calibri"/>
            <w:noProof/>
            <w:sz w:val="24"/>
            <w:szCs w:val="24"/>
          </w:rPr>
          <w:tab/>
        </w:r>
        <w:r w:rsidR="004E4B20" w:rsidRPr="004731B3">
          <w:rPr>
            <w:rStyle w:val="a7"/>
            <w:rFonts w:ascii="宋体" w:hAnsi="宋体" w:hint="eastAsia"/>
            <w:noProof/>
            <w:sz w:val="24"/>
            <w:szCs w:val="24"/>
          </w:rPr>
          <w:t>学校审核</w:t>
        </w:r>
        <w:r w:rsidR="004E4B20" w:rsidRPr="004731B3">
          <w:rPr>
            <w:noProof/>
            <w:webHidden/>
            <w:sz w:val="24"/>
            <w:szCs w:val="24"/>
          </w:rPr>
          <w:tab/>
        </w:r>
        <w:r w:rsidR="004E4B20" w:rsidRPr="004731B3">
          <w:rPr>
            <w:noProof/>
            <w:webHidden/>
            <w:sz w:val="24"/>
            <w:szCs w:val="24"/>
          </w:rPr>
          <w:fldChar w:fldCharType="begin"/>
        </w:r>
        <w:r w:rsidR="004E4B20" w:rsidRPr="004731B3">
          <w:rPr>
            <w:noProof/>
            <w:webHidden/>
            <w:sz w:val="24"/>
            <w:szCs w:val="24"/>
          </w:rPr>
          <w:instrText xml:space="preserve"> PAGEREF _Toc464111369 \h </w:instrText>
        </w:r>
        <w:r w:rsidR="004E4B20" w:rsidRPr="004731B3">
          <w:rPr>
            <w:noProof/>
            <w:webHidden/>
            <w:sz w:val="24"/>
            <w:szCs w:val="24"/>
          </w:rPr>
        </w:r>
        <w:r w:rsidR="004E4B20" w:rsidRPr="004731B3">
          <w:rPr>
            <w:noProof/>
            <w:webHidden/>
            <w:sz w:val="24"/>
            <w:szCs w:val="24"/>
          </w:rPr>
          <w:fldChar w:fldCharType="separate"/>
        </w:r>
        <w:r w:rsidR="004E4B20" w:rsidRPr="004731B3">
          <w:rPr>
            <w:noProof/>
            <w:webHidden/>
            <w:sz w:val="24"/>
            <w:szCs w:val="24"/>
          </w:rPr>
          <w:t>14</w:t>
        </w:r>
        <w:r w:rsidR="004E4B20" w:rsidRPr="004731B3">
          <w:rPr>
            <w:noProof/>
            <w:webHidden/>
            <w:sz w:val="24"/>
            <w:szCs w:val="24"/>
          </w:rPr>
          <w:fldChar w:fldCharType="end"/>
        </w:r>
      </w:hyperlink>
    </w:p>
    <w:p w:rsidR="004E4B20" w:rsidRPr="006F6713" w:rsidRDefault="00192C8F" w:rsidP="004E4B20">
      <w:pPr>
        <w:pStyle w:val="21"/>
        <w:tabs>
          <w:tab w:val="left" w:pos="1260"/>
          <w:tab w:val="right" w:leader="dot" w:pos="9230"/>
        </w:tabs>
        <w:rPr>
          <w:rFonts w:ascii="Calibri" w:hAnsi="Calibri"/>
          <w:noProof/>
          <w:szCs w:val="22"/>
        </w:rPr>
      </w:pPr>
      <w:hyperlink w:anchor="_Toc464111370" w:history="1">
        <w:r w:rsidR="004E4B20" w:rsidRPr="004731B3">
          <w:rPr>
            <w:rStyle w:val="a7"/>
            <w:rFonts w:ascii="宋体" w:hAnsi="宋体"/>
            <w:noProof/>
            <w:sz w:val="24"/>
            <w:szCs w:val="24"/>
          </w:rPr>
          <w:t>5.2.</w:t>
        </w:r>
        <w:r w:rsidR="004E4B20" w:rsidRPr="004731B3">
          <w:rPr>
            <w:rFonts w:ascii="Calibri" w:hAnsi="Calibri"/>
            <w:noProof/>
            <w:sz w:val="24"/>
            <w:szCs w:val="24"/>
          </w:rPr>
          <w:tab/>
        </w:r>
        <w:r w:rsidR="004E4B20" w:rsidRPr="004731B3">
          <w:rPr>
            <w:rStyle w:val="a7"/>
            <w:rFonts w:ascii="宋体" w:hAnsi="宋体" w:hint="eastAsia"/>
            <w:noProof/>
            <w:sz w:val="24"/>
            <w:szCs w:val="24"/>
          </w:rPr>
          <w:t>学校查看审核进度</w:t>
        </w:r>
        <w:r w:rsidR="004E4B20" w:rsidRPr="004731B3">
          <w:rPr>
            <w:noProof/>
            <w:webHidden/>
            <w:sz w:val="24"/>
            <w:szCs w:val="24"/>
          </w:rPr>
          <w:tab/>
        </w:r>
        <w:r w:rsidR="004E4B20" w:rsidRPr="004731B3">
          <w:rPr>
            <w:noProof/>
            <w:webHidden/>
            <w:sz w:val="24"/>
            <w:szCs w:val="24"/>
          </w:rPr>
          <w:fldChar w:fldCharType="begin"/>
        </w:r>
        <w:r w:rsidR="004E4B20" w:rsidRPr="004731B3">
          <w:rPr>
            <w:noProof/>
            <w:webHidden/>
            <w:sz w:val="24"/>
            <w:szCs w:val="24"/>
          </w:rPr>
          <w:instrText xml:space="preserve"> PAGEREF _Toc464111370 \h </w:instrText>
        </w:r>
        <w:r w:rsidR="004E4B20" w:rsidRPr="004731B3">
          <w:rPr>
            <w:noProof/>
            <w:webHidden/>
            <w:sz w:val="24"/>
            <w:szCs w:val="24"/>
          </w:rPr>
        </w:r>
        <w:r w:rsidR="004E4B20" w:rsidRPr="004731B3">
          <w:rPr>
            <w:noProof/>
            <w:webHidden/>
            <w:sz w:val="24"/>
            <w:szCs w:val="24"/>
          </w:rPr>
          <w:fldChar w:fldCharType="separate"/>
        </w:r>
        <w:r w:rsidR="004E4B20" w:rsidRPr="004731B3">
          <w:rPr>
            <w:noProof/>
            <w:webHidden/>
            <w:sz w:val="24"/>
            <w:szCs w:val="24"/>
          </w:rPr>
          <w:t>14</w:t>
        </w:r>
        <w:r w:rsidR="004E4B20" w:rsidRPr="004731B3">
          <w:rPr>
            <w:noProof/>
            <w:webHidden/>
            <w:sz w:val="24"/>
            <w:szCs w:val="24"/>
          </w:rPr>
          <w:fldChar w:fldCharType="end"/>
        </w:r>
      </w:hyperlink>
    </w:p>
    <w:p w:rsidR="004E4B20" w:rsidRDefault="004E4B20" w:rsidP="004E4B20">
      <w:pPr>
        <w:jc w:val="center"/>
        <w:rPr>
          <w:rFonts w:ascii="宋体" w:hAnsi="宋体"/>
          <w:b/>
          <w:bCs/>
          <w:sz w:val="24"/>
          <w:szCs w:val="24"/>
          <w:lang w:val="zh-CN"/>
        </w:rPr>
      </w:pPr>
      <w:r>
        <w:rPr>
          <w:rFonts w:ascii="宋体" w:hAnsi="宋体"/>
          <w:b/>
          <w:bCs/>
          <w:sz w:val="24"/>
          <w:szCs w:val="24"/>
          <w:lang w:val="zh-CN"/>
        </w:rPr>
        <w:fldChar w:fldCharType="end"/>
      </w:r>
    </w:p>
    <w:p w:rsidR="004E4B20" w:rsidRDefault="004E4B20" w:rsidP="004E4B20">
      <w:pPr>
        <w:pStyle w:val="1"/>
        <w:numPr>
          <w:ilvl w:val="0"/>
          <w:numId w:val="1"/>
        </w:numPr>
        <w:spacing w:line="240" w:lineRule="auto"/>
        <w:rPr>
          <w:rFonts w:ascii="宋体" w:hAnsi="宋体"/>
        </w:rPr>
      </w:pPr>
      <w:bookmarkStart w:id="1" w:name="_GoBack"/>
      <w:bookmarkEnd w:id="1"/>
      <w:r>
        <w:rPr>
          <w:rFonts w:ascii="宋体" w:hAnsi="宋体"/>
          <w:b w:val="0"/>
          <w:bCs w:val="0"/>
          <w:sz w:val="24"/>
          <w:szCs w:val="24"/>
          <w:lang w:val="zh-CN"/>
        </w:rPr>
        <w:br w:type="page"/>
      </w:r>
      <w:bookmarkStart w:id="2" w:name="_Toc464111352"/>
      <w:r>
        <w:rPr>
          <w:rFonts w:ascii="宋体" w:hAnsi="宋体" w:hint="eastAsia"/>
        </w:rPr>
        <w:lastRenderedPageBreak/>
        <w:t>系统介绍</w:t>
      </w:r>
      <w:bookmarkEnd w:id="2"/>
    </w:p>
    <w:p w:rsidR="004E4B20" w:rsidRDefault="004E4B20" w:rsidP="004E4B20">
      <w:pPr>
        <w:pStyle w:val="2"/>
        <w:ind w:left="360"/>
      </w:pPr>
      <w:r>
        <w:rPr>
          <w:rFonts w:hint="eastAsia"/>
        </w:rPr>
        <w:t>1.1</w:t>
      </w:r>
      <w:bookmarkStart w:id="3" w:name="_Toc464111353"/>
      <w:r>
        <w:rPr>
          <w:rFonts w:hint="eastAsia"/>
        </w:rPr>
        <w:t>功能概述</w:t>
      </w:r>
      <w:bookmarkEnd w:id="3"/>
      <w:r w:rsidRPr="004E7EE2">
        <w:rPr>
          <w:noProof/>
        </w:rPr>
        <w:drawing>
          <wp:inline distT="0" distB="0" distL="0" distR="0">
            <wp:extent cx="4962525" cy="3352800"/>
            <wp:effectExtent l="0" t="0" r="9525"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4962525" cy="3352800"/>
                    </a:xfrm>
                    <a:prstGeom prst="rect">
                      <a:avLst/>
                    </a:prstGeom>
                    <a:noFill/>
                    <a:ln>
                      <a:noFill/>
                    </a:ln>
                  </pic:spPr>
                </pic:pic>
              </a:graphicData>
            </a:graphic>
          </wp:inline>
        </w:drawing>
      </w:r>
    </w:p>
    <w:p w:rsidR="004E4B20" w:rsidRDefault="004E4B20" w:rsidP="00D54F79">
      <w:pPr>
        <w:pStyle w:val="12"/>
        <w:numPr>
          <w:ilvl w:val="0"/>
          <w:numId w:val="2"/>
        </w:numPr>
        <w:spacing w:after="0" w:line="520" w:lineRule="exact"/>
        <w:ind w:left="902" w:firstLineChars="0"/>
        <w:rPr>
          <w:rFonts w:ascii="宋体" w:hAnsi="宋体"/>
        </w:rPr>
      </w:pPr>
      <w:r>
        <w:rPr>
          <w:rFonts w:ascii="宋体" w:hAnsi="宋体" w:hint="eastAsia"/>
        </w:rPr>
        <w:t>建立统一的教师信息数据库。</w:t>
      </w:r>
    </w:p>
    <w:p w:rsidR="004E4B20" w:rsidRDefault="004E4B20" w:rsidP="00D54F79">
      <w:pPr>
        <w:pStyle w:val="12"/>
        <w:numPr>
          <w:ilvl w:val="0"/>
          <w:numId w:val="2"/>
        </w:numPr>
        <w:spacing w:after="0" w:line="520" w:lineRule="exact"/>
        <w:ind w:left="902" w:firstLineChars="0"/>
        <w:rPr>
          <w:rFonts w:ascii="宋体" w:hAnsi="宋体"/>
        </w:rPr>
      </w:pPr>
      <w:r>
        <w:rPr>
          <w:rFonts w:ascii="宋体" w:hAnsi="宋体" w:hint="eastAsia"/>
        </w:rPr>
        <w:t>信息首次录入：系统启用时现有教师信息入口。</w:t>
      </w:r>
    </w:p>
    <w:p w:rsidR="004E4B20" w:rsidRDefault="004E4B20" w:rsidP="00D54F79">
      <w:pPr>
        <w:pStyle w:val="12"/>
        <w:numPr>
          <w:ilvl w:val="0"/>
          <w:numId w:val="2"/>
        </w:numPr>
        <w:spacing w:after="0" w:line="520" w:lineRule="exact"/>
        <w:ind w:left="902" w:firstLineChars="0"/>
        <w:rPr>
          <w:rFonts w:ascii="宋体" w:hAnsi="宋体"/>
        </w:rPr>
      </w:pPr>
      <w:r>
        <w:rPr>
          <w:rFonts w:ascii="宋体" w:hAnsi="宋体" w:hint="eastAsia"/>
        </w:rPr>
        <w:t>新教师入职：系统启用后新聘教师信息入口。</w:t>
      </w:r>
    </w:p>
    <w:p w:rsidR="004E4B20" w:rsidRDefault="004E4B20" w:rsidP="00D54F79">
      <w:pPr>
        <w:pStyle w:val="12"/>
        <w:numPr>
          <w:ilvl w:val="0"/>
          <w:numId w:val="2"/>
        </w:numPr>
        <w:spacing w:after="0" w:line="520" w:lineRule="exact"/>
        <w:ind w:left="902" w:firstLineChars="0"/>
        <w:rPr>
          <w:rFonts w:ascii="宋体" w:hAnsi="宋体"/>
        </w:rPr>
      </w:pPr>
      <w:r>
        <w:rPr>
          <w:rFonts w:ascii="宋体" w:hAnsi="宋体" w:hint="eastAsia"/>
        </w:rPr>
        <w:t>日常维护：教师岗位聘任、年度考核等信息更新。</w:t>
      </w:r>
    </w:p>
    <w:p w:rsidR="004E4B20" w:rsidRDefault="004E4B20" w:rsidP="00D54F79">
      <w:pPr>
        <w:pStyle w:val="12"/>
        <w:numPr>
          <w:ilvl w:val="0"/>
          <w:numId w:val="2"/>
        </w:numPr>
        <w:spacing w:after="0" w:line="520" w:lineRule="exact"/>
        <w:ind w:left="902" w:firstLineChars="0"/>
        <w:rPr>
          <w:rFonts w:ascii="宋体" w:hAnsi="宋体"/>
        </w:rPr>
      </w:pPr>
      <w:r>
        <w:rPr>
          <w:rFonts w:ascii="宋体" w:hAnsi="宋体" w:hint="eastAsia"/>
        </w:rPr>
        <w:t>教师调动管理：管理教师在学校之间的流动。</w:t>
      </w:r>
    </w:p>
    <w:p w:rsidR="004E4B20" w:rsidRDefault="004E4B20" w:rsidP="00D54F79">
      <w:pPr>
        <w:pStyle w:val="12"/>
        <w:numPr>
          <w:ilvl w:val="0"/>
          <w:numId w:val="2"/>
        </w:numPr>
        <w:spacing w:after="0" w:line="520" w:lineRule="exact"/>
        <w:ind w:left="902" w:firstLineChars="0"/>
        <w:rPr>
          <w:rFonts w:ascii="宋体" w:hAnsi="宋体"/>
        </w:rPr>
      </w:pPr>
      <w:r>
        <w:rPr>
          <w:rFonts w:ascii="宋体" w:hAnsi="宋体" w:hint="eastAsia"/>
        </w:rPr>
        <w:t>其他变动管理：管理教师在校内的变动，如离职、退休、长病假、借调等。</w:t>
      </w:r>
    </w:p>
    <w:p w:rsidR="004E4B20" w:rsidRDefault="004E4B20" w:rsidP="00D54F79">
      <w:pPr>
        <w:pStyle w:val="12"/>
        <w:numPr>
          <w:ilvl w:val="0"/>
          <w:numId w:val="2"/>
        </w:numPr>
        <w:spacing w:after="0" w:line="520" w:lineRule="exact"/>
        <w:ind w:left="902" w:firstLineChars="0"/>
        <w:rPr>
          <w:rFonts w:ascii="宋体" w:hAnsi="宋体"/>
        </w:rPr>
      </w:pPr>
      <w:r>
        <w:rPr>
          <w:rFonts w:ascii="宋体" w:hAnsi="宋体" w:hint="eastAsia"/>
        </w:rPr>
        <w:t>提供多角度信息检索功能。</w:t>
      </w:r>
    </w:p>
    <w:p w:rsidR="004E4B20" w:rsidRDefault="004E4B20" w:rsidP="00D54F79">
      <w:pPr>
        <w:pStyle w:val="12"/>
        <w:numPr>
          <w:ilvl w:val="0"/>
          <w:numId w:val="2"/>
        </w:numPr>
        <w:spacing w:after="0" w:line="520" w:lineRule="exact"/>
        <w:ind w:left="902" w:firstLineChars="0"/>
        <w:rPr>
          <w:rFonts w:ascii="宋体" w:hAnsi="宋体"/>
        </w:rPr>
      </w:pPr>
      <w:r>
        <w:rPr>
          <w:rFonts w:ascii="宋体" w:hAnsi="宋体" w:hint="eastAsia"/>
        </w:rPr>
        <w:t>提供固定报表、自定义报表，多角度分析及展示教师信息。</w:t>
      </w:r>
    </w:p>
    <w:p w:rsidR="004E4B20" w:rsidRDefault="004E4B20" w:rsidP="004E4B20">
      <w:pPr>
        <w:pStyle w:val="2"/>
        <w:tabs>
          <w:tab w:val="left" w:pos="840"/>
        </w:tabs>
        <w:ind w:left="360"/>
        <w:rPr>
          <w:noProof/>
        </w:rPr>
      </w:pPr>
      <w:bookmarkStart w:id="4" w:name="_Toc464111354"/>
      <w:r>
        <w:rPr>
          <w:rFonts w:hint="eastAsia"/>
        </w:rPr>
        <w:lastRenderedPageBreak/>
        <w:t>1.2整体架构</w:t>
      </w:r>
      <w:bookmarkEnd w:id="4"/>
      <w:r w:rsidRPr="004E7EE2">
        <w:rPr>
          <w:noProof/>
        </w:rPr>
        <w:drawing>
          <wp:inline distT="0" distB="0" distL="0" distR="0">
            <wp:extent cx="5486400" cy="4410075"/>
            <wp:effectExtent l="0" t="0" r="0" b="9525"/>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486400" cy="4410075"/>
                    </a:xfrm>
                    <a:prstGeom prst="rect">
                      <a:avLst/>
                    </a:prstGeom>
                    <a:noFill/>
                    <a:ln>
                      <a:noFill/>
                    </a:ln>
                  </pic:spPr>
                </pic:pic>
              </a:graphicData>
            </a:graphic>
          </wp:inline>
        </w:drawing>
      </w:r>
    </w:p>
    <w:p w:rsidR="004E4B20" w:rsidRDefault="004E4B20" w:rsidP="00D54F79">
      <w:pPr>
        <w:pStyle w:val="12"/>
        <w:tabs>
          <w:tab w:val="left" w:pos="840"/>
        </w:tabs>
        <w:spacing w:line="520" w:lineRule="exact"/>
        <w:ind w:firstLine="480"/>
        <w:rPr>
          <w:rFonts w:ascii="宋体" w:hAnsi="宋体"/>
        </w:rPr>
      </w:pPr>
      <w:r>
        <w:rPr>
          <w:rFonts w:ascii="宋体" w:hAnsi="宋体" w:hint="eastAsia"/>
        </w:rPr>
        <w:t>全国教师管理信息系统的各级功能主要分为四大类：业务管理、综合查询、综合统计、系统管理。业务管理又分为教师信息管理和变动管理。业务管理功能，学校以信息录入为主，是主要业务的起点。各高校只能查看本学校管辖范围内的数据。教师用户管理为学校级系统独有。</w:t>
      </w:r>
    </w:p>
    <w:p w:rsidR="004E4B20" w:rsidRDefault="004E4B20" w:rsidP="00D54F79">
      <w:pPr>
        <w:pStyle w:val="2"/>
        <w:spacing w:after="0" w:afterAutospacing="0" w:line="520" w:lineRule="exact"/>
        <w:ind w:left="357"/>
      </w:pPr>
      <w:bookmarkStart w:id="5" w:name="_Toc464111355"/>
      <w:r>
        <w:rPr>
          <w:rFonts w:hint="eastAsia"/>
        </w:rPr>
        <w:t>1.3教师信息库</w:t>
      </w:r>
      <w:bookmarkEnd w:id="5"/>
    </w:p>
    <w:p w:rsidR="004E4B20" w:rsidRDefault="004E4B20" w:rsidP="00D54F79">
      <w:pPr>
        <w:pStyle w:val="p0"/>
        <w:spacing w:line="520" w:lineRule="exact"/>
        <w:ind w:firstLine="482"/>
        <w:rPr>
          <w:rFonts w:ascii="宋体" w:hAnsi="宋体"/>
          <w:sz w:val="24"/>
          <w:szCs w:val="24"/>
        </w:rPr>
      </w:pPr>
      <w:r w:rsidRPr="006F2433">
        <w:rPr>
          <w:rFonts w:ascii="宋体" w:hAnsi="宋体" w:hint="eastAsia"/>
          <w:sz w:val="24"/>
          <w:szCs w:val="24"/>
        </w:rPr>
        <w:t>教师信息库包含了基本信息、学习经历、工作经历、岗位聘任等多类信息</w:t>
      </w:r>
      <w:r>
        <w:rPr>
          <w:rFonts w:ascii="宋体" w:hAnsi="宋体" w:hint="eastAsia"/>
          <w:sz w:val="24"/>
          <w:szCs w:val="24"/>
        </w:rPr>
        <w:t>，</w:t>
      </w:r>
      <w:r w:rsidRPr="006F2433">
        <w:rPr>
          <w:rFonts w:ascii="宋体" w:hAnsi="宋体" w:hint="eastAsia"/>
          <w:sz w:val="24"/>
          <w:szCs w:val="24"/>
        </w:rPr>
        <w:t>高校16类信息</w:t>
      </w:r>
      <w:r>
        <w:rPr>
          <w:rFonts w:ascii="宋体" w:hAnsi="宋体" w:hint="eastAsia"/>
          <w:sz w:val="24"/>
          <w:szCs w:val="24"/>
        </w:rPr>
        <w:t>报表</w:t>
      </w:r>
      <w:r w:rsidRPr="006F2433">
        <w:rPr>
          <w:rFonts w:ascii="宋体" w:hAnsi="宋体" w:hint="eastAsia"/>
          <w:sz w:val="24"/>
          <w:szCs w:val="24"/>
        </w:rPr>
        <w:t>。</w:t>
      </w:r>
    </w:p>
    <w:p w:rsidR="004E4B20" w:rsidRDefault="004E4B20" w:rsidP="00D54F79">
      <w:pPr>
        <w:pStyle w:val="p0"/>
        <w:spacing w:line="520" w:lineRule="exact"/>
        <w:ind w:firstLine="482"/>
        <w:rPr>
          <w:rFonts w:ascii="宋体" w:hAnsi="宋体"/>
          <w:sz w:val="24"/>
          <w:szCs w:val="24"/>
        </w:rPr>
      </w:pPr>
      <w:r>
        <w:rPr>
          <w:rFonts w:ascii="宋体" w:hAnsi="宋体" w:hint="eastAsia"/>
          <w:sz w:val="24"/>
          <w:szCs w:val="24"/>
        </w:rPr>
        <w:t>其中，</w:t>
      </w:r>
      <w:r w:rsidRPr="006F2433">
        <w:rPr>
          <w:rFonts w:ascii="宋体" w:hAnsi="宋体" w:hint="eastAsia"/>
          <w:sz w:val="24"/>
          <w:szCs w:val="24"/>
        </w:rPr>
        <w:t>基本信息表、教职工联系方式信息表只能记录单条信息，其他表可以记录多条信息</w:t>
      </w:r>
      <w:r>
        <w:rPr>
          <w:rFonts w:ascii="宋体" w:hAnsi="宋体" w:hint="eastAsia"/>
          <w:sz w:val="24"/>
          <w:szCs w:val="24"/>
        </w:rPr>
        <w:t>。</w:t>
      </w:r>
      <w:r w:rsidRPr="006F2433">
        <w:rPr>
          <w:rFonts w:ascii="宋体" w:hAnsi="宋体"/>
          <w:sz w:val="24"/>
          <w:szCs w:val="24"/>
        </w:rPr>
        <w:t>带</w:t>
      </w:r>
      <w:r>
        <w:rPr>
          <w:rFonts w:ascii="宋体" w:hAnsi="宋体"/>
          <w:sz w:val="24"/>
          <w:szCs w:val="24"/>
        </w:rPr>
        <w:t>“</w:t>
      </w:r>
      <w:r>
        <w:rPr>
          <w:rFonts w:ascii="宋体" w:hAnsi="宋体" w:hint="eastAsia"/>
          <w:sz w:val="24"/>
          <w:szCs w:val="24"/>
        </w:rPr>
        <w:t>*</w:t>
      </w:r>
      <w:r w:rsidRPr="006F2433">
        <w:rPr>
          <w:rFonts w:ascii="宋体" w:hAnsi="宋体"/>
          <w:sz w:val="24"/>
          <w:szCs w:val="24"/>
        </w:rPr>
        <w:t>”</w:t>
      </w:r>
      <w:r w:rsidRPr="006F2433">
        <w:rPr>
          <w:rFonts w:ascii="宋体" w:hAnsi="宋体" w:hint="eastAsia"/>
          <w:sz w:val="24"/>
          <w:szCs w:val="24"/>
        </w:rPr>
        <w:t>的</w:t>
      </w:r>
      <w:r w:rsidRPr="006F2433">
        <w:rPr>
          <w:rFonts w:ascii="宋体" w:hAnsi="宋体"/>
          <w:sz w:val="24"/>
          <w:szCs w:val="24"/>
        </w:rPr>
        <w:t>，表示</w:t>
      </w:r>
      <w:r w:rsidRPr="006F2433">
        <w:rPr>
          <w:rFonts w:ascii="宋体" w:hAnsi="宋体" w:hint="eastAsia"/>
          <w:sz w:val="24"/>
          <w:szCs w:val="24"/>
        </w:rPr>
        <w:t>整表</w:t>
      </w:r>
      <w:r w:rsidRPr="006F2433">
        <w:rPr>
          <w:rFonts w:ascii="宋体" w:hAnsi="宋体"/>
          <w:sz w:val="24"/>
          <w:szCs w:val="24"/>
        </w:rPr>
        <w:t>为必填</w:t>
      </w:r>
      <w:r w:rsidRPr="006F2433">
        <w:rPr>
          <w:rFonts w:ascii="宋体" w:hAnsi="宋体" w:hint="eastAsia"/>
          <w:sz w:val="24"/>
          <w:szCs w:val="24"/>
        </w:rPr>
        <w:t>(至</w:t>
      </w:r>
      <w:r w:rsidRPr="006F2433">
        <w:rPr>
          <w:rFonts w:ascii="宋体" w:hAnsi="宋体"/>
          <w:sz w:val="24"/>
          <w:szCs w:val="24"/>
        </w:rPr>
        <w:t>少有一条数据)</w:t>
      </w:r>
      <w:r w:rsidRPr="006F2433">
        <w:rPr>
          <w:rFonts w:ascii="宋体" w:hAnsi="宋体" w:hint="eastAsia"/>
          <w:sz w:val="24"/>
          <w:szCs w:val="24"/>
        </w:rPr>
        <w:t>。</w:t>
      </w:r>
    </w:p>
    <w:p w:rsidR="004E4B20" w:rsidRPr="00D54F79" w:rsidRDefault="004E4B20" w:rsidP="00D54F79">
      <w:pPr>
        <w:pStyle w:val="12"/>
        <w:spacing w:line="520" w:lineRule="exact"/>
        <w:ind w:firstLine="560"/>
        <w:jc w:val="left"/>
        <w:rPr>
          <w:rFonts w:ascii="宋体" w:hAnsi="宋体"/>
          <w:sz w:val="28"/>
          <w:szCs w:val="28"/>
        </w:rPr>
      </w:pPr>
      <w:r w:rsidRPr="0085599F">
        <w:rPr>
          <w:rFonts w:ascii="宋体" w:hAnsi="宋体" w:hint="eastAsia"/>
          <w:sz w:val="28"/>
          <w:szCs w:val="28"/>
        </w:rPr>
        <w:t>以下是</w:t>
      </w:r>
      <w:r>
        <w:rPr>
          <w:rFonts w:ascii="宋体" w:hAnsi="宋体" w:hint="eastAsia"/>
          <w:sz w:val="28"/>
          <w:szCs w:val="28"/>
        </w:rPr>
        <w:t>高校</w:t>
      </w:r>
      <w:r w:rsidRPr="0085599F">
        <w:rPr>
          <w:rFonts w:ascii="宋体" w:hAnsi="宋体" w:hint="eastAsia"/>
          <w:sz w:val="28"/>
          <w:szCs w:val="28"/>
        </w:rPr>
        <w:t>教师信息库指标：</w:t>
      </w:r>
    </w:p>
    <w:p w:rsidR="00D54F79" w:rsidRDefault="00D54F79" w:rsidP="00D54F79">
      <w:pPr>
        <w:pStyle w:val="2"/>
        <w:tabs>
          <w:tab w:val="left" w:pos="575"/>
        </w:tabs>
        <w:spacing w:beforeLines="100" w:before="312" w:beforeAutospacing="0"/>
        <w:ind w:left="357"/>
      </w:pPr>
      <w:bookmarkStart w:id="6" w:name="_Toc464111356"/>
      <w:r w:rsidRPr="004E7EE2">
        <w:rPr>
          <w:noProof/>
        </w:rPr>
        <w:lastRenderedPageBreak/>
        <w:drawing>
          <wp:inline distT="0" distB="0" distL="0" distR="0" wp14:anchorId="0727BA83" wp14:editId="1A2AEE90">
            <wp:extent cx="4848225" cy="4600575"/>
            <wp:effectExtent l="0" t="0" r="9525" b="9525"/>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848225" cy="4600575"/>
                    </a:xfrm>
                    <a:prstGeom prst="rect">
                      <a:avLst/>
                    </a:prstGeom>
                    <a:noFill/>
                    <a:ln>
                      <a:noFill/>
                    </a:ln>
                  </pic:spPr>
                </pic:pic>
              </a:graphicData>
            </a:graphic>
          </wp:inline>
        </w:drawing>
      </w:r>
    </w:p>
    <w:p w:rsidR="004E4B20" w:rsidRPr="00EC09D6" w:rsidRDefault="004E4B20" w:rsidP="00D54F79">
      <w:pPr>
        <w:pStyle w:val="2"/>
        <w:tabs>
          <w:tab w:val="left" w:pos="575"/>
        </w:tabs>
        <w:spacing w:beforeLines="100" w:before="312" w:beforeAutospacing="0" w:after="0" w:afterAutospacing="0" w:line="520" w:lineRule="exact"/>
        <w:ind w:left="357"/>
      </w:pPr>
      <w:r>
        <w:rPr>
          <w:rFonts w:hint="eastAsia"/>
        </w:rPr>
        <w:t>1.4</w:t>
      </w:r>
      <w:r w:rsidRPr="00EC09D6">
        <w:rPr>
          <w:rFonts w:hint="eastAsia"/>
        </w:rPr>
        <w:t>系统管理员、信息管理员和信息查询员职责</w:t>
      </w:r>
      <w:bookmarkEnd w:id="6"/>
    </w:p>
    <w:p w:rsidR="004E4B20" w:rsidRDefault="004E4B20" w:rsidP="00D54F79">
      <w:pPr>
        <w:pStyle w:val="p0"/>
        <w:spacing w:line="520" w:lineRule="exact"/>
        <w:ind w:firstLine="482"/>
        <w:rPr>
          <w:rFonts w:ascii="宋体" w:hAnsi="宋体"/>
          <w:sz w:val="24"/>
          <w:szCs w:val="24"/>
        </w:rPr>
      </w:pPr>
      <w:r w:rsidRPr="00EC09D6">
        <w:rPr>
          <w:rFonts w:ascii="宋体" w:hAnsi="宋体" w:hint="eastAsia"/>
          <w:sz w:val="24"/>
          <w:szCs w:val="24"/>
        </w:rPr>
        <w:t>同级用户根据职责与权限不同，设系统管理员、信息管理员和信息查询员账号，由相关负责人管理使用。系统管理员负责管理本级用户</w:t>
      </w:r>
      <w:r>
        <w:rPr>
          <w:rFonts w:ascii="宋体" w:hAnsi="宋体" w:hint="eastAsia"/>
          <w:sz w:val="24"/>
          <w:szCs w:val="24"/>
        </w:rPr>
        <w:t>、创建本级教师自助子系统帐号</w:t>
      </w:r>
      <w:r w:rsidRPr="00EC09D6">
        <w:rPr>
          <w:rFonts w:ascii="宋体" w:hAnsi="宋体" w:hint="eastAsia"/>
          <w:sz w:val="24"/>
          <w:szCs w:val="24"/>
        </w:rPr>
        <w:t>及下级系统管理员的账号权限和账号密码等。信息管理员负责管理本级及下级单位教师信息录入、</w:t>
      </w:r>
      <w:r>
        <w:rPr>
          <w:rFonts w:ascii="宋体" w:hAnsi="宋体" w:hint="eastAsia"/>
          <w:sz w:val="24"/>
          <w:szCs w:val="24"/>
        </w:rPr>
        <w:t>报送</w:t>
      </w:r>
      <w:r w:rsidRPr="00EC09D6">
        <w:rPr>
          <w:rFonts w:ascii="宋体" w:hAnsi="宋体" w:hint="eastAsia"/>
          <w:sz w:val="24"/>
          <w:szCs w:val="24"/>
        </w:rPr>
        <w:t>和</w:t>
      </w:r>
      <w:r>
        <w:rPr>
          <w:rFonts w:ascii="宋体" w:hAnsi="宋体" w:hint="eastAsia"/>
          <w:sz w:val="24"/>
          <w:szCs w:val="24"/>
        </w:rPr>
        <w:t>审核</w:t>
      </w:r>
      <w:r w:rsidRPr="00EC09D6">
        <w:rPr>
          <w:rFonts w:ascii="宋体" w:hAnsi="宋体" w:hint="eastAsia"/>
          <w:sz w:val="24"/>
          <w:szCs w:val="24"/>
        </w:rPr>
        <w:t>工作，组织开展系统应用工作。信息查询员可查询本级及下级单位教师基础信息及相关统计信息。</w:t>
      </w:r>
    </w:p>
    <w:p w:rsidR="004E4B20" w:rsidRDefault="004E4B20" w:rsidP="00D54F79">
      <w:pPr>
        <w:pStyle w:val="1"/>
        <w:spacing w:beforeLines="150" w:before="468" w:afterLines="50" w:after="156" w:line="520" w:lineRule="exact"/>
        <w:rPr>
          <w:rFonts w:ascii="宋体" w:hAnsi="宋体"/>
        </w:rPr>
      </w:pPr>
      <w:bookmarkStart w:id="7" w:name="_Toc464111357"/>
      <w:bookmarkStart w:id="8" w:name="_Toc430968268"/>
      <w:bookmarkStart w:id="9" w:name="_Toc430968308"/>
      <w:r>
        <w:rPr>
          <w:rFonts w:ascii="宋体" w:hAnsi="宋体" w:hint="eastAsia"/>
        </w:rPr>
        <w:t>2.系统访问域名</w:t>
      </w:r>
      <w:bookmarkEnd w:id="7"/>
    </w:p>
    <w:bookmarkEnd w:id="8"/>
    <w:bookmarkEnd w:id="9"/>
    <w:p w:rsidR="004E4B20" w:rsidRDefault="004E4B20" w:rsidP="00D54F79">
      <w:pPr>
        <w:spacing w:line="520" w:lineRule="exact"/>
        <w:ind w:firstLineChars="200" w:firstLine="480"/>
        <w:jc w:val="left"/>
        <w:rPr>
          <w:rFonts w:ascii="宋体" w:hAnsi="宋体"/>
          <w:sz w:val="24"/>
          <w:szCs w:val="24"/>
        </w:rPr>
      </w:pPr>
      <w:r w:rsidRPr="008271FE">
        <w:rPr>
          <w:rFonts w:ascii="宋体" w:hAnsi="宋体" w:hint="eastAsia"/>
          <w:color w:val="000000"/>
          <w:sz w:val="24"/>
          <w:szCs w:val="24"/>
        </w:rPr>
        <w:t>全国教师管理信息系统浙江平台</w:t>
      </w:r>
      <w:r>
        <w:rPr>
          <w:rFonts w:ascii="宋体" w:hAnsi="宋体" w:hint="eastAsia"/>
          <w:color w:val="000000"/>
          <w:sz w:val="24"/>
          <w:szCs w:val="24"/>
        </w:rPr>
        <w:t xml:space="preserve">访问域名： </w:t>
      </w:r>
      <w:r w:rsidRPr="008271FE">
        <w:rPr>
          <w:rFonts w:ascii="宋体" w:hAnsi="宋体"/>
          <w:b/>
          <w:color w:val="000000"/>
          <w:sz w:val="24"/>
          <w:szCs w:val="24"/>
        </w:rPr>
        <w:t>http://jiaoshi.</w:t>
      </w:r>
      <w:r w:rsidRPr="008271FE">
        <w:rPr>
          <w:rFonts w:ascii="宋体" w:hAnsi="宋体" w:hint="eastAsia"/>
          <w:b/>
          <w:color w:val="000000"/>
          <w:sz w:val="24"/>
          <w:szCs w:val="24"/>
        </w:rPr>
        <w:t>zj</w:t>
      </w:r>
      <w:r w:rsidRPr="008271FE">
        <w:rPr>
          <w:rFonts w:ascii="宋体" w:hAnsi="宋体"/>
          <w:b/>
          <w:color w:val="000000"/>
          <w:sz w:val="24"/>
          <w:szCs w:val="24"/>
        </w:rPr>
        <w:t>edu.gov.cn</w:t>
      </w:r>
      <w:r>
        <w:rPr>
          <w:rFonts w:ascii="宋体" w:hAnsi="宋体" w:hint="eastAsia"/>
          <w:color w:val="000000"/>
          <w:sz w:val="24"/>
          <w:szCs w:val="24"/>
        </w:rPr>
        <w:t>，</w:t>
      </w:r>
      <w:r>
        <w:rPr>
          <w:rFonts w:ascii="宋体" w:hAnsi="宋体" w:hint="eastAsia"/>
          <w:sz w:val="24"/>
          <w:szCs w:val="24"/>
        </w:rPr>
        <w:t>正式账号和密码由省、市、县逐级下发。</w:t>
      </w:r>
    </w:p>
    <w:p w:rsidR="00D54F79" w:rsidRDefault="00D54F79" w:rsidP="00D54F79">
      <w:pPr>
        <w:spacing w:line="400" w:lineRule="exact"/>
        <w:ind w:firstLineChars="200" w:firstLine="480"/>
        <w:jc w:val="left"/>
        <w:rPr>
          <w:rFonts w:ascii="宋体" w:hAnsi="宋体"/>
          <w:sz w:val="24"/>
          <w:szCs w:val="24"/>
        </w:rPr>
      </w:pPr>
    </w:p>
    <w:p w:rsidR="00D54F79" w:rsidRDefault="00D54F79" w:rsidP="00D54F79">
      <w:pPr>
        <w:spacing w:line="400" w:lineRule="exact"/>
        <w:ind w:firstLineChars="200" w:firstLine="480"/>
        <w:jc w:val="left"/>
        <w:rPr>
          <w:rFonts w:ascii="宋体" w:hAnsi="宋体"/>
          <w:sz w:val="24"/>
          <w:szCs w:val="24"/>
        </w:rPr>
      </w:pPr>
    </w:p>
    <w:p w:rsidR="00D54F79" w:rsidRDefault="00D54F79" w:rsidP="00D54F79">
      <w:pPr>
        <w:spacing w:line="400" w:lineRule="exact"/>
        <w:ind w:firstLineChars="200" w:firstLine="480"/>
        <w:jc w:val="left"/>
        <w:rPr>
          <w:rFonts w:ascii="宋体" w:hAnsi="宋体"/>
          <w:sz w:val="24"/>
          <w:szCs w:val="24"/>
        </w:rPr>
      </w:pPr>
    </w:p>
    <w:p w:rsidR="004E4B20" w:rsidRPr="008271FE" w:rsidRDefault="00D54F79" w:rsidP="00D54F79">
      <w:pPr>
        <w:spacing w:line="520" w:lineRule="exact"/>
        <w:jc w:val="left"/>
        <w:rPr>
          <w:rFonts w:ascii="宋体" w:hAnsi="宋体"/>
          <w:sz w:val="24"/>
          <w:szCs w:val="24"/>
        </w:rPr>
      </w:pPr>
      <w:r w:rsidRPr="004E7EE2">
        <w:rPr>
          <w:noProof/>
        </w:rPr>
        <w:drawing>
          <wp:anchor distT="0" distB="0" distL="114300" distR="114300" simplePos="0" relativeHeight="251658240" behindDoc="0" locked="0" layoutInCell="1" allowOverlap="1" wp14:anchorId="079B454D" wp14:editId="6ABE52CB">
            <wp:simplePos x="0" y="0"/>
            <wp:positionH relativeFrom="column">
              <wp:posOffset>266700</wp:posOffset>
            </wp:positionH>
            <wp:positionV relativeFrom="paragraph">
              <wp:posOffset>-2794000</wp:posOffset>
            </wp:positionV>
            <wp:extent cx="5274310" cy="3037840"/>
            <wp:effectExtent l="0" t="0" r="2540" b="0"/>
            <wp:wrapSquare wrapText="bothSides"/>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274310" cy="3037840"/>
                    </a:xfrm>
                    <a:prstGeom prst="rect">
                      <a:avLst/>
                    </a:prstGeom>
                    <a:noFill/>
                    <a:ln>
                      <a:noFill/>
                    </a:ln>
                  </pic:spPr>
                </pic:pic>
              </a:graphicData>
            </a:graphic>
            <wp14:sizeRelH relativeFrom="page">
              <wp14:pctWidth>0</wp14:pctWidth>
            </wp14:sizeRelH>
            <wp14:sizeRelV relativeFrom="page">
              <wp14:pctHeight>0</wp14:pctHeight>
            </wp14:sizeRelV>
          </wp:anchor>
        </w:drawing>
      </w:r>
      <w:r w:rsidR="004E4B20" w:rsidRPr="008271FE">
        <w:rPr>
          <w:rFonts w:ascii="宋体" w:hAnsi="宋体" w:hint="eastAsia"/>
          <w:sz w:val="24"/>
          <w:szCs w:val="24"/>
        </w:rPr>
        <w:t>建议IE8以上版本的IE或者谷歌浏览器（360等浏览器，请用极速模式，不要使用兼容模式）。</w:t>
      </w:r>
    </w:p>
    <w:p w:rsidR="004E4B20" w:rsidRDefault="004E4B20" w:rsidP="00D54F79">
      <w:pPr>
        <w:spacing w:line="520" w:lineRule="exact"/>
        <w:ind w:firstLineChars="200" w:firstLine="480"/>
        <w:rPr>
          <w:rFonts w:ascii="宋体" w:hAnsi="宋体"/>
          <w:sz w:val="24"/>
          <w:szCs w:val="24"/>
        </w:rPr>
      </w:pPr>
      <w:r w:rsidRPr="008271FE">
        <w:rPr>
          <w:rFonts w:ascii="宋体" w:hAnsi="宋体" w:hint="eastAsia"/>
          <w:sz w:val="24"/>
          <w:szCs w:val="24"/>
        </w:rPr>
        <w:t>修改密码要求：密码长度为8-16位，至少包含数字、小写字母、大写字母、特殊符号中的3种及以上组成。</w:t>
      </w:r>
    </w:p>
    <w:p w:rsidR="004E4B20" w:rsidRDefault="004E4B20" w:rsidP="004E4B20">
      <w:pPr>
        <w:pStyle w:val="1"/>
        <w:spacing w:line="240" w:lineRule="auto"/>
        <w:rPr>
          <w:rFonts w:ascii="宋体" w:hAnsi="宋体"/>
        </w:rPr>
      </w:pPr>
      <w:bookmarkStart w:id="10" w:name="_Toc430967435"/>
      <w:bookmarkStart w:id="11" w:name="_Toc430968269"/>
      <w:bookmarkStart w:id="12" w:name="_Toc430968309"/>
      <w:bookmarkStart w:id="13" w:name="_Toc431222801"/>
      <w:bookmarkStart w:id="14" w:name="_Toc464111358"/>
      <w:r>
        <w:rPr>
          <w:rFonts w:ascii="宋体" w:hAnsi="宋体" w:hint="eastAsia"/>
        </w:rPr>
        <w:lastRenderedPageBreak/>
        <w:t>3.收集数据</w:t>
      </w:r>
      <w:bookmarkEnd w:id="10"/>
      <w:bookmarkEnd w:id="11"/>
      <w:bookmarkEnd w:id="12"/>
      <w:bookmarkEnd w:id="13"/>
      <w:bookmarkEnd w:id="14"/>
    </w:p>
    <w:p w:rsidR="004E4B20" w:rsidRDefault="004E4B20" w:rsidP="004E4B20">
      <w:pPr>
        <w:pStyle w:val="2"/>
        <w:ind w:left="360"/>
        <w:rPr>
          <w:color w:val="FF0000"/>
        </w:rPr>
      </w:pPr>
      <w:bookmarkStart w:id="15" w:name="_Toc430967436"/>
      <w:bookmarkStart w:id="16" w:name="_Toc430968270"/>
      <w:bookmarkStart w:id="17" w:name="_Toc430968310"/>
      <w:bookmarkStart w:id="18" w:name="_Toc431222802"/>
      <w:bookmarkStart w:id="19" w:name="_Toc464111359"/>
      <w:r>
        <w:rPr>
          <w:rFonts w:hint="eastAsia"/>
        </w:rPr>
        <w:t>3.1收集数据方法</w:t>
      </w:r>
      <w:bookmarkEnd w:id="15"/>
      <w:bookmarkEnd w:id="16"/>
      <w:bookmarkEnd w:id="17"/>
      <w:bookmarkEnd w:id="18"/>
      <w:bookmarkEnd w:id="19"/>
      <w:r w:rsidR="00D54F79" w:rsidRPr="00DC5EE1">
        <w:rPr>
          <w:noProof/>
          <w:szCs w:val="21"/>
        </w:rPr>
        <w:drawing>
          <wp:inline distT="0" distB="0" distL="0" distR="0">
            <wp:extent cx="5943600" cy="5114925"/>
            <wp:effectExtent l="0" t="0" r="0" b="9525"/>
            <wp:docPr id="8" name="图片 8" descr="编辑教师信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descr="编辑教师信息"/>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943600" cy="5114925"/>
                    </a:xfrm>
                    <a:prstGeom prst="rect">
                      <a:avLst/>
                    </a:prstGeom>
                    <a:noFill/>
                    <a:ln>
                      <a:noFill/>
                    </a:ln>
                  </pic:spPr>
                </pic:pic>
              </a:graphicData>
            </a:graphic>
          </wp:inline>
        </w:drawing>
      </w:r>
    </w:p>
    <w:p w:rsidR="004E4B20" w:rsidRPr="00DC5EE1" w:rsidRDefault="004E4B20" w:rsidP="00D54F79">
      <w:pPr>
        <w:spacing w:line="520" w:lineRule="exact"/>
        <w:rPr>
          <w:rFonts w:ascii="黑体" w:eastAsia="黑体" w:hAnsi="黑体"/>
          <w:sz w:val="28"/>
          <w:szCs w:val="28"/>
        </w:rPr>
      </w:pPr>
      <w:r w:rsidRPr="00DC5EE1">
        <w:rPr>
          <w:rFonts w:ascii="黑体" w:eastAsia="黑体" w:hAnsi="黑体" w:hint="eastAsia"/>
          <w:sz w:val="28"/>
          <w:szCs w:val="28"/>
        </w:rPr>
        <w:t>收集数据的方法和建议</w:t>
      </w:r>
    </w:p>
    <w:p w:rsidR="004E4B20" w:rsidRDefault="004E4B20" w:rsidP="00D54F79">
      <w:pPr>
        <w:spacing w:beforeLines="50" w:before="156" w:line="520" w:lineRule="exact"/>
        <w:rPr>
          <w:rFonts w:ascii="宋体" w:hAnsi="宋体"/>
          <w:color w:val="000000"/>
          <w:sz w:val="24"/>
          <w:szCs w:val="24"/>
        </w:rPr>
      </w:pPr>
      <w:r w:rsidRPr="00AC2DC1">
        <w:rPr>
          <w:rFonts w:ascii="黑体" w:eastAsia="黑体" w:hAnsi="黑体" w:hint="eastAsia"/>
          <w:sz w:val="24"/>
          <w:szCs w:val="24"/>
        </w:rPr>
        <w:t>方法一</w:t>
      </w:r>
      <w:r>
        <w:rPr>
          <w:rFonts w:ascii="宋体" w:hAnsi="宋体" w:hint="eastAsia"/>
          <w:sz w:val="24"/>
          <w:szCs w:val="24"/>
        </w:rPr>
        <w:t>：</w:t>
      </w:r>
      <w:r>
        <w:rPr>
          <w:rFonts w:ascii="宋体" w:hAnsi="宋体" w:hint="eastAsia"/>
          <w:color w:val="000000"/>
          <w:sz w:val="24"/>
          <w:szCs w:val="24"/>
        </w:rPr>
        <w:t>学校独自完成数据收集</w:t>
      </w:r>
    </w:p>
    <w:p w:rsidR="004E4B20" w:rsidRDefault="004E4B20" w:rsidP="00D54F79">
      <w:pPr>
        <w:spacing w:line="520" w:lineRule="exact"/>
        <w:ind w:firstLineChars="150" w:firstLine="360"/>
        <w:rPr>
          <w:rFonts w:ascii="宋体" w:hAnsi="宋体"/>
          <w:color w:val="000000"/>
          <w:sz w:val="24"/>
          <w:szCs w:val="24"/>
        </w:rPr>
      </w:pPr>
      <w:r>
        <w:rPr>
          <w:rFonts w:ascii="宋体" w:hAnsi="宋体" w:hint="eastAsia"/>
          <w:color w:val="000000"/>
          <w:sz w:val="24"/>
          <w:szCs w:val="24"/>
        </w:rPr>
        <w:t>学校独自完成数据收集可以通过以下两种方式：</w:t>
      </w:r>
    </w:p>
    <w:p w:rsidR="004E4B20" w:rsidRDefault="004E4B20" w:rsidP="00D54F79">
      <w:pPr>
        <w:spacing w:line="520" w:lineRule="exact"/>
        <w:ind w:firstLineChars="150" w:firstLine="360"/>
        <w:rPr>
          <w:rFonts w:ascii="宋体" w:hAnsi="宋体"/>
          <w:color w:val="000000"/>
          <w:sz w:val="24"/>
          <w:szCs w:val="24"/>
        </w:rPr>
      </w:pPr>
      <w:r>
        <w:rPr>
          <w:rFonts w:ascii="宋体" w:hAnsi="宋体" w:hint="eastAsia"/>
          <w:color w:val="000000"/>
          <w:sz w:val="24"/>
          <w:szCs w:val="24"/>
        </w:rPr>
        <w:t>1、通过教师系统前台页面录入：信息管理员登录</w:t>
      </w:r>
      <w:r>
        <w:rPr>
          <w:rFonts w:ascii="宋体" w:hAnsi="宋体" w:hint="eastAsia"/>
          <w:sz w:val="24"/>
          <w:szCs w:val="24"/>
        </w:rPr>
        <w:t>→教师信息管理→信息首次录入</w:t>
      </w:r>
    </w:p>
    <w:p w:rsidR="004E4B20" w:rsidRDefault="004E4B20" w:rsidP="00D54F79">
      <w:pPr>
        <w:spacing w:line="520" w:lineRule="exact"/>
        <w:ind w:firstLineChars="150" w:firstLine="360"/>
        <w:rPr>
          <w:rFonts w:ascii="宋体" w:hAnsi="宋体"/>
          <w:color w:val="000000"/>
          <w:sz w:val="24"/>
          <w:szCs w:val="24"/>
        </w:rPr>
      </w:pPr>
      <w:r>
        <w:rPr>
          <w:rFonts w:ascii="宋体" w:hAnsi="宋体" w:hint="eastAsia"/>
          <w:color w:val="000000"/>
          <w:sz w:val="24"/>
          <w:szCs w:val="24"/>
        </w:rPr>
        <w:t>2、学校下载模版填写数据再批量导入（实际数据收集中采用较多的方式，具体参照3.3章节“导入数据”）。</w:t>
      </w:r>
    </w:p>
    <w:p w:rsidR="004E4B20" w:rsidRDefault="004E4B20" w:rsidP="00D54F79">
      <w:pPr>
        <w:spacing w:line="520" w:lineRule="exact"/>
        <w:rPr>
          <w:rFonts w:ascii="宋体" w:hAnsi="宋体"/>
          <w:color w:val="000000"/>
          <w:sz w:val="24"/>
          <w:szCs w:val="24"/>
        </w:rPr>
      </w:pPr>
      <w:r w:rsidRPr="00AC2DC1">
        <w:rPr>
          <w:rFonts w:ascii="黑体" w:eastAsia="黑体" w:hAnsi="黑体" w:hint="eastAsia"/>
          <w:color w:val="000000"/>
          <w:sz w:val="24"/>
          <w:szCs w:val="24"/>
        </w:rPr>
        <w:lastRenderedPageBreak/>
        <w:t>方法二</w:t>
      </w:r>
      <w:r>
        <w:rPr>
          <w:rFonts w:ascii="宋体" w:hAnsi="宋体" w:hint="eastAsia"/>
          <w:color w:val="000000"/>
          <w:sz w:val="24"/>
          <w:szCs w:val="24"/>
        </w:rPr>
        <w:t>：学校、教师协同录入</w:t>
      </w:r>
    </w:p>
    <w:p w:rsidR="004E4B20" w:rsidRDefault="004E4B20" w:rsidP="00D54F79">
      <w:pPr>
        <w:spacing w:line="520" w:lineRule="exact"/>
        <w:ind w:firstLineChars="150" w:firstLine="360"/>
        <w:rPr>
          <w:rFonts w:ascii="宋体" w:hAnsi="宋体"/>
          <w:color w:val="000000"/>
          <w:sz w:val="24"/>
          <w:szCs w:val="24"/>
        </w:rPr>
      </w:pPr>
      <w:r>
        <w:rPr>
          <w:rFonts w:ascii="宋体" w:hAnsi="宋体" w:hint="eastAsia"/>
          <w:color w:val="000000"/>
          <w:sz w:val="24"/>
          <w:szCs w:val="24"/>
        </w:rPr>
        <w:t>大致流程：学校用系统管理员账号登录教师管理系统创建教师用户，教师在规定时间内（根据各学校自行规定）登录自助系统填写，学校再用系统管理员登录禁止教师用户登录，学校信息管理员核对并维护教师信息，数据完整后由学校信息管理员报送。</w:t>
      </w:r>
    </w:p>
    <w:p w:rsidR="004E4B20" w:rsidRPr="006313D5" w:rsidRDefault="004E4B20" w:rsidP="00D54F79">
      <w:pPr>
        <w:spacing w:line="520" w:lineRule="exact"/>
        <w:rPr>
          <w:rFonts w:ascii="宋体" w:hAnsi="宋体"/>
          <w:color w:val="000000"/>
          <w:sz w:val="24"/>
          <w:szCs w:val="24"/>
        </w:rPr>
      </w:pPr>
      <w:r>
        <w:rPr>
          <w:rFonts w:ascii="宋体" w:hAnsi="宋体" w:hint="eastAsia"/>
          <w:color w:val="000000"/>
          <w:sz w:val="24"/>
          <w:szCs w:val="24"/>
        </w:rPr>
        <w:t xml:space="preserve">   方法二适合教师具备上网条件且具有一定的电脑操作知识的学校使用。</w:t>
      </w:r>
    </w:p>
    <w:p w:rsidR="004E4B20" w:rsidRDefault="004E4B20" w:rsidP="00AD5485">
      <w:pPr>
        <w:pStyle w:val="2"/>
        <w:spacing w:line="520" w:lineRule="exact"/>
        <w:ind w:left="360"/>
      </w:pPr>
      <w:bookmarkStart w:id="20" w:name="_Toc431222803"/>
      <w:bookmarkStart w:id="21" w:name="_Toc464111360"/>
      <w:r>
        <w:rPr>
          <w:rFonts w:hint="eastAsia"/>
        </w:rPr>
        <w:t>3.2学校、教师协同收集主要步骤</w:t>
      </w:r>
      <w:bookmarkEnd w:id="20"/>
      <w:bookmarkEnd w:id="21"/>
    </w:p>
    <w:p w:rsidR="004E4B20" w:rsidRDefault="004E4B20" w:rsidP="00AD5485">
      <w:pPr>
        <w:pStyle w:val="3"/>
        <w:spacing w:after="0" w:afterAutospacing="0" w:line="520" w:lineRule="exact"/>
      </w:pPr>
      <w:bookmarkStart w:id="22" w:name="_Toc430967437"/>
      <w:bookmarkStart w:id="23" w:name="_Toc430968271"/>
      <w:bookmarkStart w:id="24" w:name="_Toc430968311"/>
      <w:bookmarkStart w:id="25" w:name="_Toc431222804"/>
      <w:bookmarkStart w:id="26" w:name="_Toc464111361"/>
      <w:r>
        <w:rPr>
          <w:rFonts w:hint="eastAsia"/>
        </w:rPr>
        <w:t>3.2.1创建教师用户</w:t>
      </w:r>
      <w:bookmarkEnd w:id="22"/>
      <w:bookmarkEnd w:id="23"/>
      <w:bookmarkEnd w:id="24"/>
      <w:bookmarkEnd w:id="25"/>
      <w:bookmarkEnd w:id="26"/>
    </w:p>
    <w:p w:rsidR="004E4B20" w:rsidRDefault="004E4B20" w:rsidP="00AD5485">
      <w:pPr>
        <w:spacing w:line="520" w:lineRule="exact"/>
        <w:ind w:firstLineChars="200" w:firstLine="480"/>
        <w:rPr>
          <w:rFonts w:ascii="宋体" w:hAnsi="宋体"/>
          <w:sz w:val="24"/>
          <w:szCs w:val="24"/>
        </w:rPr>
      </w:pPr>
      <w:r>
        <w:rPr>
          <w:rFonts w:ascii="宋体" w:hAnsi="宋体" w:hint="eastAsia"/>
          <w:sz w:val="24"/>
          <w:szCs w:val="24"/>
        </w:rPr>
        <w:t>教师用户是学校教师个人用来登录教师自助子系统的凭据。学校系统管理员通过录入本校教师姓名、性别、出生日期、身份证件号码等4项基本信息，为教师生成账号。教师可使用账号登录系统，填报、查询个人相关信息。</w:t>
      </w:r>
    </w:p>
    <w:p w:rsidR="004E4B20" w:rsidRDefault="004E4B20" w:rsidP="00AD5485">
      <w:pPr>
        <w:spacing w:line="520" w:lineRule="exact"/>
        <w:ind w:firstLineChars="200" w:firstLine="480"/>
        <w:rPr>
          <w:rFonts w:ascii="宋体" w:hAnsi="宋体"/>
          <w:sz w:val="24"/>
          <w:szCs w:val="24"/>
        </w:rPr>
      </w:pPr>
      <w:r>
        <w:rPr>
          <w:rFonts w:ascii="宋体" w:hAnsi="宋体" w:hint="eastAsia"/>
          <w:sz w:val="24"/>
          <w:szCs w:val="24"/>
        </w:rPr>
        <w:t>创建教师用户方法有两种：</w:t>
      </w:r>
    </w:p>
    <w:p w:rsidR="004E4B20" w:rsidRDefault="004E4B20" w:rsidP="00AD5485">
      <w:pPr>
        <w:spacing w:line="520" w:lineRule="exact"/>
        <w:ind w:firstLineChars="200" w:firstLine="480"/>
        <w:rPr>
          <w:rFonts w:ascii="宋体" w:hAnsi="宋体"/>
          <w:sz w:val="24"/>
          <w:szCs w:val="24"/>
        </w:rPr>
      </w:pPr>
      <w:r>
        <w:rPr>
          <w:rFonts w:ascii="宋体" w:hAnsi="宋体" w:hint="eastAsia"/>
          <w:sz w:val="24"/>
          <w:szCs w:val="24"/>
        </w:rPr>
        <w:t>方法一：批量导入：系统管理员登录→用户权限管理→教师用户管理→导入。</w:t>
      </w:r>
    </w:p>
    <w:p w:rsidR="004E4B20" w:rsidRDefault="004E4B20" w:rsidP="00AD5485">
      <w:pPr>
        <w:spacing w:line="520" w:lineRule="exact"/>
        <w:ind w:firstLineChars="200" w:firstLine="480"/>
        <w:rPr>
          <w:rFonts w:ascii="宋体" w:hAnsi="宋体"/>
          <w:sz w:val="24"/>
          <w:szCs w:val="24"/>
        </w:rPr>
      </w:pPr>
      <w:r>
        <w:rPr>
          <w:rFonts w:ascii="宋体" w:hAnsi="宋体" w:hint="eastAsia"/>
          <w:sz w:val="24"/>
          <w:szCs w:val="24"/>
        </w:rPr>
        <w:t>方法二：逐个新增：系统管理员登录→用户权限管理→教师用户管理→新增。</w:t>
      </w:r>
    </w:p>
    <w:p w:rsidR="004E4B20" w:rsidRDefault="004E4B20" w:rsidP="00AD5485">
      <w:pPr>
        <w:spacing w:line="520" w:lineRule="exact"/>
        <w:ind w:firstLineChars="196" w:firstLine="472"/>
        <w:rPr>
          <w:rFonts w:ascii="宋体" w:hAnsi="宋体"/>
          <w:b/>
          <w:sz w:val="24"/>
          <w:szCs w:val="24"/>
        </w:rPr>
      </w:pPr>
      <w:r>
        <w:rPr>
          <w:rFonts w:ascii="宋体" w:hAnsi="宋体" w:hint="eastAsia"/>
          <w:b/>
          <w:sz w:val="24"/>
          <w:szCs w:val="24"/>
        </w:rPr>
        <w:t>注意：教师用户只针对证件为18位的有效身份证并且在职的教师，其他证件无法创建用户。</w:t>
      </w:r>
    </w:p>
    <w:p w:rsidR="004E4B20" w:rsidRDefault="004E4B20" w:rsidP="00AD5485">
      <w:pPr>
        <w:spacing w:line="520" w:lineRule="exact"/>
        <w:ind w:firstLineChars="200" w:firstLine="480"/>
        <w:rPr>
          <w:rFonts w:ascii="宋体" w:hAnsi="宋体"/>
          <w:sz w:val="24"/>
          <w:szCs w:val="24"/>
        </w:rPr>
      </w:pPr>
      <w:r>
        <w:rPr>
          <w:rFonts w:ascii="宋体" w:hAnsi="宋体" w:hint="eastAsia"/>
          <w:sz w:val="24"/>
          <w:szCs w:val="24"/>
        </w:rPr>
        <w:t>教师用户必须依赖于教师信息而存在。创建教师用户会自动在信息录入中创建部分基本信息（姓名，身份证，性别，出生年月，所在二级机构（高职高校才有））</w:t>
      </w:r>
    </w:p>
    <w:p w:rsidR="004E4B20" w:rsidRDefault="004E4B20" w:rsidP="00AD5485">
      <w:pPr>
        <w:spacing w:line="520" w:lineRule="exact"/>
        <w:ind w:firstLineChars="200" w:firstLine="480"/>
        <w:rPr>
          <w:rFonts w:ascii="宋体" w:hAnsi="宋体"/>
        </w:rPr>
      </w:pPr>
      <w:r>
        <w:rPr>
          <w:rFonts w:ascii="宋体" w:hAnsi="宋体" w:hint="eastAsia"/>
          <w:sz w:val="24"/>
          <w:szCs w:val="24"/>
        </w:rPr>
        <w:t>如果系统管理员登录删除教师用户并不会删除基本信息，系统管理员还是可以用提取的方法提取出来，如要彻底删除，必须要用</w:t>
      </w:r>
      <w:r w:rsidRPr="00917DA9">
        <w:rPr>
          <w:rFonts w:ascii="宋体" w:hAnsi="宋体" w:hint="eastAsia"/>
          <w:sz w:val="24"/>
          <w:szCs w:val="24"/>
        </w:rPr>
        <w:t>信息管理员</w:t>
      </w:r>
      <w:r>
        <w:rPr>
          <w:rFonts w:ascii="宋体" w:hAnsi="宋体" w:hint="eastAsia"/>
          <w:sz w:val="24"/>
          <w:szCs w:val="24"/>
        </w:rPr>
        <w:t>登录删除基本信息。</w:t>
      </w:r>
    </w:p>
    <w:p w:rsidR="004E4B20" w:rsidRDefault="004E4B20" w:rsidP="00AD5485">
      <w:pPr>
        <w:pStyle w:val="3"/>
        <w:spacing w:after="0" w:afterAutospacing="0" w:line="520" w:lineRule="exact"/>
      </w:pPr>
      <w:bookmarkStart w:id="27" w:name="_Toc430967438"/>
      <w:bookmarkStart w:id="28" w:name="_Toc430968272"/>
      <w:bookmarkStart w:id="29" w:name="_Toc430968312"/>
      <w:bookmarkStart w:id="30" w:name="_Toc431222805"/>
      <w:bookmarkStart w:id="31" w:name="_Toc464111362"/>
      <w:r>
        <w:rPr>
          <w:rFonts w:hint="eastAsia"/>
        </w:rPr>
        <w:t>3.2.2获取教师密码</w:t>
      </w:r>
      <w:bookmarkEnd w:id="27"/>
      <w:bookmarkEnd w:id="28"/>
      <w:bookmarkEnd w:id="29"/>
      <w:bookmarkEnd w:id="30"/>
      <w:bookmarkEnd w:id="31"/>
    </w:p>
    <w:p w:rsidR="004E4B20" w:rsidRDefault="004E4B20" w:rsidP="00AD5485">
      <w:pPr>
        <w:spacing w:line="520" w:lineRule="exact"/>
        <w:rPr>
          <w:rFonts w:ascii="宋体" w:hAnsi="宋体"/>
          <w:sz w:val="24"/>
          <w:szCs w:val="24"/>
        </w:rPr>
      </w:pPr>
      <w:r>
        <w:rPr>
          <w:rFonts w:ascii="宋体" w:hAnsi="宋体" w:hint="eastAsia"/>
          <w:b/>
          <w:sz w:val="24"/>
          <w:szCs w:val="24"/>
        </w:rPr>
        <w:t>方法一</w:t>
      </w:r>
      <w:r>
        <w:rPr>
          <w:rFonts w:ascii="宋体" w:hAnsi="宋体" w:hint="eastAsia"/>
          <w:sz w:val="24"/>
          <w:szCs w:val="24"/>
        </w:rPr>
        <w:t>：学校系统管理员登录→用户权限管理→教师用户管理→导出。</w:t>
      </w:r>
    </w:p>
    <w:p w:rsidR="004E4B20" w:rsidRDefault="004E4B20" w:rsidP="00AD5485">
      <w:pPr>
        <w:pStyle w:val="ab"/>
        <w:spacing w:line="520" w:lineRule="exact"/>
        <w:rPr>
          <w:rFonts w:ascii="宋体" w:hAnsi="宋体"/>
          <w:sz w:val="24"/>
          <w:szCs w:val="24"/>
        </w:rPr>
      </w:pPr>
      <w:r>
        <w:rPr>
          <w:rFonts w:ascii="宋体" w:hAnsi="宋体" w:hint="eastAsia"/>
          <w:sz w:val="24"/>
          <w:szCs w:val="24"/>
        </w:rPr>
        <w:t>注意：首次登录会强制要求修改密码。</w:t>
      </w:r>
      <w:r>
        <w:rPr>
          <w:rFonts w:ascii="宋体" w:hAnsi="宋体"/>
          <w:sz w:val="24"/>
          <w:szCs w:val="24"/>
        </w:rPr>
        <w:t>已</w:t>
      </w:r>
      <w:r>
        <w:rPr>
          <w:rFonts w:ascii="宋体" w:hAnsi="宋体" w:hint="eastAsia"/>
          <w:sz w:val="24"/>
          <w:szCs w:val="24"/>
        </w:rPr>
        <w:t>修改过密码的用户</w:t>
      </w:r>
      <w:r>
        <w:rPr>
          <w:rFonts w:ascii="宋体" w:hAnsi="宋体"/>
          <w:sz w:val="24"/>
          <w:szCs w:val="24"/>
        </w:rPr>
        <w:t>，密码</w:t>
      </w:r>
      <w:r>
        <w:rPr>
          <w:rFonts w:ascii="宋体" w:hAnsi="宋体" w:hint="eastAsia"/>
          <w:sz w:val="24"/>
          <w:szCs w:val="24"/>
        </w:rPr>
        <w:t>在</w:t>
      </w:r>
      <w:r>
        <w:rPr>
          <w:rFonts w:ascii="宋体" w:hAnsi="宋体"/>
          <w:sz w:val="24"/>
          <w:szCs w:val="24"/>
        </w:rPr>
        <w:t>导出</w:t>
      </w:r>
      <w:r>
        <w:rPr>
          <w:rFonts w:ascii="宋体" w:hAnsi="宋体" w:hint="eastAsia"/>
          <w:sz w:val="24"/>
          <w:szCs w:val="24"/>
        </w:rPr>
        <w:t>后</w:t>
      </w:r>
      <w:r>
        <w:rPr>
          <w:rFonts w:ascii="宋体" w:hAnsi="宋体"/>
          <w:sz w:val="24"/>
          <w:szCs w:val="24"/>
        </w:rPr>
        <w:t>显</w:t>
      </w:r>
      <w:r>
        <w:rPr>
          <w:rFonts w:ascii="宋体" w:hAnsi="宋体"/>
          <w:sz w:val="24"/>
          <w:szCs w:val="24"/>
        </w:rPr>
        <w:lastRenderedPageBreak/>
        <w:t>示为空。</w:t>
      </w:r>
    </w:p>
    <w:p w:rsidR="004E4B20" w:rsidRDefault="004E4B20" w:rsidP="00AD5485">
      <w:pPr>
        <w:spacing w:line="520" w:lineRule="exact"/>
        <w:rPr>
          <w:rFonts w:ascii="宋体" w:hAnsi="宋体"/>
          <w:sz w:val="24"/>
          <w:szCs w:val="24"/>
        </w:rPr>
      </w:pPr>
      <w:r>
        <w:rPr>
          <w:rFonts w:ascii="宋体" w:hAnsi="宋体" w:hint="eastAsia"/>
          <w:b/>
          <w:sz w:val="24"/>
          <w:szCs w:val="24"/>
        </w:rPr>
        <w:t>方法二</w:t>
      </w:r>
      <w:r>
        <w:rPr>
          <w:rFonts w:ascii="宋体" w:hAnsi="宋体" w:hint="eastAsia"/>
          <w:sz w:val="24"/>
          <w:szCs w:val="24"/>
        </w:rPr>
        <w:t>：教师用户自行登录教师自助系统获取：（获取密码填写的资料必须要与教师系统中的信息一致）。</w:t>
      </w:r>
    </w:p>
    <w:p w:rsidR="004E4B20" w:rsidRDefault="004E4B20" w:rsidP="00AD5485">
      <w:pPr>
        <w:spacing w:line="520" w:lineRule="exact"/>
        <w:rPr>
          <w:rFonts w:ascii="宋体" w:hAnsi="宋体"/>
          <w:bCs/>
          <w:sz w:val="24"/>
          <w:szCs w:val="24"/>
        </w:rPr>
      </w:pPr>
      <w:r>
        <w:rPr>
          <w:rFonts w:ascii="宋体" w:hAnsi="宋体" w:hint="eastAsia"/>
          <w:bCs/>
          <w:sz w:val="24"/>
          <w:szCs w:val="24"/>
        </w:rPr>
        <w:t>第一步：</w:t>
      </w:r>
    </w:p>
    <w:p w:rsidR="004E4B20" w:rsidRDefault="004E4B20" w:rsidP="00AD5485">
      <w:pPr>
        <w:spacing w:line="520" w:lineRule="exact"/>
        <w:jc w:val="center"/>
        <w:rPr>
          <w:rFonts w:ascii="宋体" w:hAnsi="宋体"/>
          <w:bCs/>
          <w:color w:val="000000"/>
          <w:sz w:val="24"/>
          <w:szCs w:val="24"/>
        </w:rPr>
      </w:pPr>
      <w:r>
        <w:rPr>
          <w:rFonts w:ascii="宋体" w:hAnsi="宋体" w:hint="eastAsia"/>
          <w:bCs/>
          <w:sz w:val="24"/>
          <w:szCs w:val="24"/>
        </w:rPr>
        <w:t>打开教师自助系统（注意是教师自助）。点击：</w:t>
      </w:r>
      <w:r>
        <w:rPr>
          <w:rFonts w:ascii="宋体" w:hAnsi="宋体" w:hint="eastAsia"/>
          <w:bCs/>
          <w:color w:val="000000"/>
          <w:sz w:val="24"/>
          <w:szCs w:val="24"/>
        </w:rPr>
        <w:t>查询管理员联系信息。</w:t>
      </w:r>
    </w:p>
    <w:p w:rsidR="00AD5485" w:rsidRDefault="00AD5485" w:rsidP="004E4B20">
      <w:pPr>
        <w:rPr>
          <w:rFonts w:ascii="宋体" w:hAnsi="宋体"/>
          <w:bCs/>
          <w:sz w:val="24"/>
          <w:szCs w:val="24"/>
        </w:rPr>
      </w:pPr>
      <w:r w:rsidRPr="0071143E">
        <w:rPr>
          <w:noProof/>
        </w:rPr>
        <w:drawing>
          <wp:inline distT="0" distB="0" distL="0" distR="0" wp14:anchorId="6C774A64" wp14:editId="376DD59D">
            <wp:extent cx="3867150" cy="2333625"/>
            <wp:effectExtent l="0" t="0" r="0" b="952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867150" cy="2333625"/>
                    </a:xfrm>
                    <a:prstGeom prst="rect">
                      <a:avLst/>
                    </a:prstGeom>
                    <a:noFill/>
                    <a:ln>
                      <a:noFill/>
                    </a:ln>
                  </pic:spPr>
                </pic:pic>
              </a:graphicData>
            </a:graphic>
          </wp:inline>
        </w:drawing>
      </w:r>
    </w:p>
    <w:p w:rsidR="004E4B20" w:rsidRDefault="004E4B20" w:rsidP="00AD5485">
      <w:pPr>
        <w:spacing w:line="520" w:lineRule="exact"/>
        <w:rPr>
          <w:rFonts w:ascii="宋体" w:hAnsi="宋体"/>
          <w:bCs/>
          <w:sz w:val="24"/>
          <w:szCs w:val="24"/>
        </w:rPr>
      </w:pPr>
      <w:r>
        <w:rPr>
          <w:rFonts w:ascii="宋体" w:hAnsi="宋体" w:hint="eastAsia"/>
          <w:bCs/>
          <w:sz w:val="24"/>
          <w:szCs w:val="24"/>
        </w:rPr>
        <w:t>第二步：</w:t>
      </w:r>
    </w:p>
    <w:p w:rsidR="004E4B20" w:rsidRPr="00FF6B3E" w:rsidRDefault="004E4B20" w:rsidP="00AD5485">
      <w:pPr>
        <w:pStyle w:val="p0"/>
        <w:spacing w:line="520" w:lineRule="exact"/>
        <w:ind w:firstLine="482"/>
        <w:rPr>
          <w:rFonts w:ascii="宋体" w:hAnsi="宋体"/>
          <w:sz w:val="24"/>
          <w:szCs w:val="24"/>
        </w:rPr>
      </w:pPr>
      <w:r>
        <w:rPr>
          <w:rFonts w:ascii="宋体" w:hAnsi="宋体" w:hint="eastAsia"/>
          <w:bCs/>
          <w:sz w:val="24"/>
          <w:szCs w:val="24"/>
        </w:rPr>
        <w:t>填写学校名称和教师自己的身份证号码，输入验证码，点击查询。</w:t>
      </w:r>
    </w:p>
    <w:p w:rsidR="004E4B20" w:rsidRDefault="00192C8F" w:rsidP="004E4B20">
      <w:pPr>
        <w:jc w:val="left"/>
        <w:rPr>
          <w:rFonts w:ascii="宋体" w:hAnsi="宋体"/>
          <w:sz w:val="24"/>
          <w:szCs w:val="24"/>
        </w:rPr>
      </w:pPr>
      <w:r>
        <w:rPr>
          <w:rFonts w:ascii="宋体" w:hAnsi="宋体"/>
        </w:rPr>
        <w:fldChar w:fldCharType="begin"/>
      </w:r>
      <w:r>
        <w:rPr>
          <w:rFonts w:ascii="宋体" w:hAnsi="宋体"/>
        </w:rPr>
        <w:instrText xml:space="preserve"> </w:instrText>
      </w:r>
      <w:r>
        <w:rPr>
          <w:rFonts w:ascii="宋体" w:hAnsi="宋体"/>
        </w:rPr>
        <w:instrText>INCLUDEPICTURE  "C:\\Users\\ADMINI~1\\AppData\\Local\\Temp\\ksohtml\\wpsCF94.tmp.jpg" \* MERGEFORMATINET</w:instrText>
      </w:r>
      <w:r>
        <w:rPr>
          <w:rFonts w:ascii="宋体" w:hAnsi="宋体"/>
        </w:rPr>
        <w:instrText xml:space="preserve"> </w:instrText>
      </w:r>
      <w:r>
        <w:rPr>
          <w:rFonts w:ascii="宋体" w:hAnsi="宋体"/>
        </w:rPr>
        <w:fldChar w:fldCharType="separate"/>
      </w:r>
      <w:r>
        <w:rPr>
          <w:rFonts w:ascii="宋体" w:hAnsi="宋体"/>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 o:spid="_x0000_i1025" type="#_x0000_t75" style="width:415.5pt;height:226.5pt;mso-position-horizontal-relative:page;mso-position-vertical-relative:page">
            <v:imagedata r:id="rId13" r:href="rId14"/>
          </v:shape>
        </w:pict>
      </w:r>
      <w:r>
        <w:rPr>
          <w:rFonts w:ascii="宋体" w:hAnsi="宋体"/>
        </w:rPr>
        <w:fldChar w:fldCharType="end"/>
      </w:r>
    </w:p>
    <w:p w:rsidR="004E4B20" w:rsidRDefault="004E4B20" w:rsidP="00AD5485">
      <w:pPr>
        <w:spacing w:line="520" w:lineRule="exact"/>
        <w:jc w:val="left"/>
        <w:rPr>
          <w:rFonts w:ascii="宋体" w:hAnsi="宋体"/>
          <w:sz w:val="24"/>
          <w:szCs w:val="24"/>
        </w:rPr>
      </w:pPr>
      <w:r>
        <w:rPr>
          <w:rFonts w:ascii="宋体" w:hAnsi="宋体" w:hint="eastAsia"/>
          <w:sz w:val="24"/>
          <w:szCs w:val="24"/>
        </w:rPr>
        <w:t>第三步:</w:t>
      </w:r>
    </w:p>
    <w:p w:rsidR="004E4B20" w:rsidRDefault="004E4B20" w:rsidP="00AD5485">
      <w:pPr>
        <w:pStyle w:val="14"/>
        <w:spacing w:line="520" w:lineRule="exact"/>
        <w:rPr>
          <w:rFonts w:ascii="宋体" w:hAnsi="宋体"/>
          <w:sz w:val="24"/>
          <w:szCs w:val="24"/>
        </w:rPr>
      </w:pPr>
      <w:r>
        <w:rPr>
          <w:rFonts w:ascii="宋体" w:hAnsi="宋体" w:hint="eastAsia"/>
          <w:sz w:val="24"/>
          <w:szCs w:val="24"/>
        </w:rPr>
        <w:t>点击学校名称（前提是上一步查询到了学校信息）后的</w:t>
      </w:r>
      <w:r>
        <w:rPr>
          <w:rFonts w:ascii="宋体" w:hAnsi="宋体"/>
          <w:sz w:val="24"/>
          <w:szCs w:val="24"/>
        </w:rPr>
        <w:t>获取初始</w:t>
      </w:r>
      <w:r>
        <w:rPr>
          <w:rFonts w:ascii="宋体" w:hAnsi="宋体" w:hint="eastAsia"/>
          <w:sz w:val="24"/>
          <w:szCs w:val="24"/>
        </w:rPr>
        <w:t>密码。</w:t>
      </w:r>
    </w:p>
    <w:p w:rsidR="004E4B20" w:rsidRDefault="004E4B20" w:rsidP="004E4B20">
      <w:pPr>
        <w:spacing w:afterLines="100" w:after="312" w:line="338" w:lineRule="auto"/>
        <w:rPr>
          <w:rFonts w:ascii="宋体" w:hAnsi="宋体"/>
        </w:rPr>
      </w:pPr>
      <w:r w:rsidRPr="0071143E">
        <w:rPr>
          <w:rFonts w:ascii="宋体" w:hAnsi="宋体"/>
          <w:noProof/>
        </w:rPr>
        <w:lastRenderedPageBreak/>
        <w:drawing>
          <wp:inline distT="0" distB="0" distL="0" distR="0">
            <wp:extent cx="5486400" cy="4276725"/>
            <wp:effectExtent l="0" t="0" r="0" b="952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486400" cy="4276725"/>
                    </a:xfrm>
                    <a:prstGeom prst="rect">
                      <a:avLst/>
                    </a:prstGeom>
                    <a:noFill/>
                    <a:ln>
                      <a:noFill/>
                    </a:ln>
                  </pic:spPr>
                </pic:pic>
              </a:graphicData>
            </a:graphic>
          </wp:inline>
        </w:drawing>
      </w:r>
    </w:p>
    <w:p w:rsidR="004E4B20" w:rsidRDefault="004E4B20" w:rsidP="00AD5485">
      <w:pPr>
        <w:spacing w:line="520" w:lineRule="exact"/>
        <w:rPr>
          <w:rFonts w:ascii="宋体" w:hAnsi="宋体"/>
          <w:bCs/>
          <w:sz w:val="24"/>
          <w:szCs w:val="24"/>
        </w:rPr>
      </w:pPr>
      <w:r>
        <w:rPr>
          <w:rFonts w:ascii="宋体" w:hAnsi="宋体" w:hint="eastAsia"/>
          <w:bCs/>
          <w:sz w:val="24"/>
          <w:szCs w:val="24"/>
        </w:rPr>
        <w:t>第四步：</w:t>
      </w:r>
    </w:p>
    <w:p w:rsidR="004E4B20" w:rsidRDefault="004E4B20" w:rsidP="00AD5485">
      <w:pPr>
        <w:spacing w:line="520" w:lineRule="exact"/>
        <w:jc w:val="left"/>
        <w:rPr>
          <w:rFonts w:ascii="宋体" w:hAnsi="宋体"/>
          <w:bCs/>
          <w:sz w:val="24"/>
          <w:szCs w:val="24"/>
        </w:rPr>
      </w:pPr>
      <w:r>
        <w:rPr>
          <w:rFonts w:ascii="宋体" w:hAnsi="宋体" w:hint="eastAsia"/>
          <w:bCs/>
          <w:sz w:val="24"/>
          <w:szCs w:val="24"/>
        </w:rPr>
        <w:t>输入姓名和身份证号码点击查询，会显示初始密码。</w:t>
      </w:r>
    </w:p>
    <w:p w:rsidR="004E4B20" w:rsidRDefault="00192C8F" w:rsidP="004E4B20">
      <w:pPr>
        <w:spacing w:afterLines="100" w:after="312" w:line="338" w:lineRule="auto"/>
        <w:rPr>
          <w:rFonts w:ascii="宋体" w:hAnsi="宋体"/>
        </w:rPr>
      </w:pPr>
      <w:r>
        <w:rPr>
          <w:rFonts w:ascii="宋体" w:hAnsi="宋体"/>
        </w:rPr>
        <w:fldChar w:fldCharType="begin"/>
      </w:r>
      <w:r>
        <w:rPr>
          <w:rFonts w:ascii="宋体" w:hAnsi="宋体"/>
        </w:rPr>
        <w:instrText xml:space="preserve"> </w:instrText>
      </w:r>
      <w:r>
        <w:rPr>
          <w:rFonts w:ascii="宋体" w:hAnsi="宋体"/>
        </w:rPr>
        <w:instrText>INCLUDEPICTURE  "C:\\Users\\ADMINI~1\\AppData\\Local\\Temp\\ksohtml\\wpsCF95.tmp.jpg" \* MERGEFORMATINET</w:instrText>
      </w:r>
      <w:r>
        <w:rPr>
          <w:rFonts w:ascii="宋体" w:hAnsi="宋体"/>
        </w:rPr>
        <w:instrText xml:space="preserve"> </w:instrText>
      </w:r>
      <w:r>
        <w:rPr>
          <w:rFonts w:ascii="宋体" w:hAnsi="宋体"/>
        </w:rPr>
        <w:fldChar w:fldCharType="separate"/>
      </w:r>
      <w:r w:rsidR="00013D5F">
        <w:rPr>
          <w:rFonts w:ascii="宋体" w:hAnsi="宋体"/>
        </w:rPr>
        <w:pict>
          <v:shape id="Picture 4" o:spid="_x0000_i1026" type="#_x0000_t75" style="width:459pt;height:263.25pt;mso-position-horizontal-relative:page;mso-position-vertical-relative:page">
            <v:imagedata r:id="rId16" r:href="rId17"/>
          </v:shape>
        </w:pict>
      </w:r>
      <w:r>
        <w:rPr>
          <w:rFonts w:ascii="宋体" w:hAnsi="宋体"/>
        </w:rPr>
        <w:fldChar w:fldCharType="end"/>
      </w:r>
    </w:p>
    <w:p w:rsidR="004E4B20" w:rsidRDefault="004E4B20" w:rsidP="00AD5485">
      <w:pPr>
        <w:pStyle w:val="3"/>
        <w:spacing w:after="0" w:afterAutospacing="0" w:line="520" w:lineRule="exact"/>
      </w:pPr>
      <w:bookmarkStart w:id="32" w:name="_Toc430967439"/>
      <w:bookmarkStart w:id="33" w:name="_Toc430968273"/>
      <w:bookmarkStart w:id="34" w:name="_Toc430968313"/>
      <w:bookmarkStart w:id="35" w:name="_Toc431222806"/>
      <w:bookmarkStart w:id="36" w:name="_Toc464111363"/>
      <w:r>
        <w:rPr>
          <w:rFonts w:hint="eastAsia"/>
        </w:rPr>
        <w:lastRenderedPageBreak/>
        <w:t>3.2.3用户管理（重置密码）</w:t>
      </w:r>
      <w:bookmarkEnd w:id="32"/>
      <w:bookmarkEnd w:id="33"/>
      <w:bookmarkEnd w:id="34"/>
      <w:bookmarkEnd w:id="35"/>
      <w:bookmarkEnd w:id="36"/>
    </w:p>
    <w:p w:rsidR="004E4B20" w:rsidRDefault="004E4B20" w:rsidP="00AD5485">
      <w:pPr>
        <w:numPr>
          <w:ilvl w:val="0"/>
          <w:numId w:val="3"/>
        </w:numPr>
        <w:spacing w:line="520" w:lineRule="exact"/>
        <w:rPr>
          <w:rFonts w:ascii="宋体" w:hAnsi="宋体"/>
          <w:sz w:val="24"/>
          <w:szCs w:val="24"/>
        </w:rPr>
      </w:pPr>
      <w:r>
        <w:rPr>
          <w:rFonts w:ascii="宋体" w:hAnsi="宋体" w:hint="eastAsia"/>
          <w:sz w:val="24"/>
          <w:szCs w:val="24"/>
        </w:rPr>
        <w:t>用户管理：（</w:t>
      </w:r>
      <w:r w:rsidRPr="00917DA9">
        <w:rPr>
          <w:rFonts w:ascii="宋体" w:hAnsi="宋体" w:hint="eastAsia"/>
          <w:sz w:val="24"/>
          <w:szCs w:val="24"/>
        </w:rPr>
        <w:t>系统</w:t>
      </w:r>
      <w:r>
        <w:rPr>
          <w:rFonts w:ascii="宋体" w:hAnsi="宋体" w:hint="eastAsia"/>
          <w:sz w:val="24"/>
          <w:szCs w:val="24"/>
        </w:rPr>
        <w:t>管理员登录→用户权限管理→用户管理）</w:t>
      </w:r>
    </w:p>
    <w:p w:rsidR="004E4B20" w:rsidRDefault="004E4B20" w:rsidP="00AD5485">
      <w:pPr>
        <w:spacing w:line="520" w:lineRule="exact"/>
        <w:rPr>
          <w:rFonts w:ascii="宋体" w:hAnsi="宋体"/>
          <w:sz w:val="24"/>
          <w:szCs w:val="24"/>
        </w:rPr>
      </w:pPr>
      <w:r>
        <w:rPr>
          <w:rFonts w:ascii="宋体" w:hAnsi="宋体" w:hint="eastAsia"/>
          <w:sz w:val="24"/>
          <w:szCs w:val="24"/>
        </w:rPr>
        <w:t>管理教师系统用户，范围为本机构的非管理员账号，管理员账号由上级主管部门管理。</w:t>
      </w:r>
    </w:p>
    <w:p w:rsidR="004E4B20" w:rsidRDefault="004E4B20" w:rsidP="00AD5485">
      <w:pPr>
        <w:numPr>
          <w:ilvl w:val="0"/>
          <w:numId w:val="3"/>
        </w:numPr>
        <w:spacing w:line="520" w:lineRule="exact"/>
        <w:rPr>
          <w:rFonts w:ascii="宋体" w:hAnsi="宋体"/>
          <w:sz w:val="24"/>
          <w:szCs w:val="24"/>
        </w:rPr>
      </w:pPr>
      <w:r>
        <w:rPr>
          <w:rFonts w:ascii="宋体" w:hAnsi="宋体" w:hint="eastAsia"/>
          <w:sz w:val="24"/>
          <w:szCs w:val="24"/>
        </w:rPr>
        <w:t>教师用户管理:（</w:t>
      </w:r>
      <w:r w:rsidRPr="00917DA9">
        <w:rPr>
          <w:rFonts w:ascii="宋体" w:hAnsi="宋体" w:hint="eastAsia"/>
          <w:sz w:val="24"/>
          <w:szCs w:val="24"/>
        </w:rPr>
        <w:t>系统</w:t>
      </w:r>
      <w:r>
        <w:rPr>
          <w:rFonts w:ascii="宋体" w:hAnsi="宋体" w:hint="eastAsia"/>
          <w:sz w:val="24"/>
          <w:szCs w:val="24"/>
        </w:rPr>
        <w:t>管理员登录→用户权限管理→教师用户管理）</w:t>
      </w:r>
    </w:p>
    <w:p w:rsidR="004E4B20" w:rsidRDefault="004E4B20" w:rsidP="00AD5485">
      <w:pPr>
        <w:spacing w:line="520" w:lineRule="exact"/>
        <w:rPr>
          <w:rFonts w:ascii="宋体" w:hAnsi="宋体"/>
          <w:sz w:val="24"/>
          <w:szCs w:val="24"/>
        </w:rPr>
      </w:pPr>
      <w:r>
        <w:rPr>
          <w:rFonts w:ascii="宋体" w:hAnsi="宋体" w:hint="eastAsia"/>
          <w:sz w:val="24"/>
          <w:szCs w:val="24"/>
        </w:rPr>
        <w:t>管理教师自助用户。</w:t>
      </w:r>
    </w:p>
    <w:p w:rsidR="004E4B20" w:rsidRDefault="004E4B20" w:rsidP="00AD5485">
      <w:pPr>
        <w:spacing w:line="520" w:lineRule="exact"/>
        <w:rPr>
          <w:rFonts w:ascii="宋体" w:hAnsi="宋体"/>
          <w:sz w:val="24"/>
          <w:szCs w:val="24"/>
        </w:rPr>
      </w:pPr>
      <w:r>
        <w:rPr>
          <w:rFonts w:ascii="宋体" w:hAnsi="宋体" w:hint="eastAsia"/>
          <w:sz w:val="24"/>
          <w:szCs w:val="24"/>
        </w:rPr>
        <w:t>针对账号管理的几个常用功能：</w:t>
      </w:r>
    </w:p>
    <w:p w:rsidR="004E4B20" w:rsidRDefault="004E4B20" w:rsidP="00AD5485">
      <w:pPr>
        <w:spacing w:line="520" w:lineRule="exact"/>
        <w:rPr>
          <w:rFonts w:ascii="宋体" w:hAnsi="宋体"/>
          <w:sz w:val="24"/>
          <w:szCs w:val="24"/>
        </w:rPr>
      </w:pPr>
      <w:r>
        <w:rPr>
          <w:rFonts w:ascii="宋体" w:hAnsi="宋体" w:hint="eastAsia"/>
          <w:sz w:val="24"/>
          <w:szCs w:val="24"/>
        </w:rPr>
        <w:t>解锁：手动解锁功能（系统默认密码输错3次后锁定，5分钟后自动解锁）。</w:t>
      </w:r>
    </w:p>
    <w:p w:rsidR="004E4B20" w:rsidRDefault="004E4B20" w:rsidP="00AD5485">
      <w:pPr>
        <w:spacing w:line="520" w:lineRule="exact"/>
        <w:rPr>
          <w:rFonts w:ascii="宋体" w:hAnsi="宋体"/>
          <w:sz w:val="24"/>
          <w:szCs w:val="24"/>
        </w:rPr>
      </w:pPr>
      <w:r>
        <w:rPr>
          <w:rFonts w:ascii="宋体" w:hAnsi="宋体" w:hint="eastAsia"/>
          <w:sz w:val="24"/>
          <w:szCs w:val="24"/>
        </w:rPr>
        <w:t>密码重置：重置账号密码。</w:t>
      </w:r>
    </w:p>
    <w:p w:rsidR="004E4B20" w:rsidRDefault="004E4B20" w:rsidP="00AD5485">
      <w:pPr>
        <w:spacing w:line="520" w:lineRule="exact"/>
        <w:rPr>
          <w:rFonts w:ascii="宋体" w:hAnsi="宋体"/>
          <w:sz w:val="24"/>
          <w:szCs w:val="24"/>
        </w:rPr>
      </w:pPr>
      <w:r>
        <w:rPr>
          <w:rFonts w:ascii="宋体" w:hAnsi="宋体" w:hint="eastAsia"/>
          <w:sz w:val="24"/>
          <w:szCs w:val="24"/>
        </w:rPr>
        <w:t>禁用：禁止账号登录。</w:t>
      </w:r>
    </w:p>
    <w:p w:rsidR="004E4B20" w:rsidRDefault="004E4B20" w:rsidP="00AD5485">
      <w:pPr>
        <w:spacing w:line="520" w:lineRule="exact"/>
        <w:rPr>
          <w:rFonts w:ascii="宋体" w:hAnsi="宋体"/>
          <w:b/>
          <w:sz w:val="24"/>
          <w:szCs w:val="24"/>
        </w:rPr>
      </w:pPr>
      <w:r>
        <w:rPr>
          <w:rFonts w:ascii="宋体" w:hAnsi="宋体" w:hint="eastAsia"/>
          <w:b/>
          <w:sz w:val="24"/>
          <w:szCs w:val="24"/>
        </w:rPr>
        <w:t>注意：教师用户初始密码是存在有效时间的（有效时长为30天），如过期，请求管理员重置密码（可批量）。</w:t>
      </w:r>
    </w:p>
    <w:p w:rsidR="004E4B20" w:rsidRDefault="004E4B20" w:rsidP="00AD5485">
      <w:pPr>
        <w:pStyle w:val="2"/>
        <w:spacing w:line="520" w:lineRule="exact"/>
        <w:ind w:left="360"/>
      </w:pPr>
      <w:bookmarkStart w:id="37" w:name="_Toc430967440"/>
      <w:bookmarkStart w:id="38" w:name="_Toc430968274"/>
      <w:bookmarkStart w:id="39" w:name="_Toc430968314"/>
      <w:bookmarkStart w:id="40" w:name="_Toc431222807"/>
      <w:bookmarkStart w:id="41" w:name="_Toc464111364"/>
      <w:r>
        <w:rPr>
          <w:rFonts w:hint="eastAsia"/>
        </w:rPr>
        <w:t>3.3导入数据</w:t>
      </w:r>
      <w:bookmarkEnd w:id="37"/>
      <w:bookmarkEnd w:id="38"/>
      <w:bookmarkEnd w:id="39"/>
      <w:bookmarkEnd w:id="40"/>
      <w:bookmarkEnd w:id="41"/>
    </w:p>
    <w:p w:rsidR="004E4B20" w:rsidRDefault="004E4B20" w:rsidP="00AD5485">
      <w:pPr>
        <w:pStyle w:val="3"/>
        <w:spacing w:line="520" w:lineRule="exact"/>
      </w:pPr>
      <w:bookmarkStart w:id="42" w:name="_Toc431222808"/>
      <w:bookmarkStart w:id="43" w:name="_Toc464111365"/>
      <w:r>
        <w:rPr>
          <w:rFonts w:hint="eastAsia"/>
        </w:rPr>
        <w:t>3.3.1模板下载</w:t>
      </w:r>
      <w:bookmarkEnd w:id="42"/>
      <w:bookmarkEnd w:id="43"/>
    </w:p>
    <w:p w:rsidR="004E4B20" w:rsidRDefault="004E4B20" w:rsidP="00AD5485">
      <w:pPr>
        <w:numPr>
          <w:ilvl w:val="0"/>
          <w:numId w:val="3"/>
        </w:numPr>
        <w:spacing w:line="520" w:lineRule="exact"/>
        <w:rPr>
          <w:rFonts w:ascii="宋体" w:hAnsi="宋体"/>
          <w:sz w:val="24"/>
          <w:szCs w:val="24"/>
        </w:rPr>
      </w:pPr>
      <w:r>
        <w:rPr>
          <w:rFonts w:ascii="宋体" w:hAnsi="宋体" w:hint="eastAsia"/>
          <w:sz w:val="24"/>
          <w:szCs w:val="24"/>
        </w:rPr>
        <w:t>信息管理员登录→信息首次录入→导入</w:t>
      </w:r>
    </w:p>
    <w:p w:rsidR="004E4B20" w:rsidRDefault="004E4B20" w:rsidP="004E4B20">
      <w:pPr>
        <w:spacing w:afterLines="100" w:after="312" w:line="338" w:lineRule="auto"/>
        <w:rPr>
          <w:rFonts w:ascii="宋体" w:hAnsi="宋体"/>
        </w:rPr>
      </w:pPr>
      <w:r w:rsidRPr="0071143E">
        <w:rPr>
          <w:rFonts w:ascii="宋体" w:hAnsi="宋体"/>
          <w:noProof/>
        </w:rPr>
        <w:drawing>
          <wp:inline distT="0" distB="0" distL="0" distR="0">
            <wp:extent cx="5715000" cy="3019425"/>
            <wp:effectExtent l="0" t="0" r="0" b="9525"/>
            <wp:docPr id="5" name="图片 5" descr="说明: R9R66R8{I%%Z$1_(K]Y3KV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descr="说明: R9R66R8{I%%Z$1_(K]Y3KVD"/>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715000" cy="3019425"/>
                    </a:xfrm>
                    <a:prstGeom prst="rect">
                      <a:avLst/>
                    </a:prstGeom>
                    <a:noFill/>
                    <a:ln>
                      <a:noFill/>
                    </a:ln>
                  </pic:spPr>
                </pic:pic>
              </a:graphicData>
            </a:graphic>
          </wp:inline>
        </w:drawing>
      </w:r>
    </w:p>
    <w:p w:rsidR="004E4B20" w:rsidRDefault="004E4B20" w:rsidP="00AD5485">
      <w:pPr>
        <w:spacing w:line="520" w:lineRule="exact"/>
        <w:rPr>
          <w:rFonts w:ascii="宋体" w:hAnsi="宋体"/>
          <w:sz w:val="24"/>
          <w:szCs w:val="24"/>
        </w:rPr>
      </w:pPr>
      <w:r>
        <w:rPr>
          <w:rFonts w:ascii="宋体" w:hAnsi="宋体" w:hint="eastAsia"/>
          <w:sz w:val="24"/>
          <w:szCs w:val="24"/>
        </w:rPr>
        <w:lastRenderedPageBreak/>
        <w:t>模板下载说明：</w:t>
      </w:r>
    </w:p>
    <w:p w:rsidR="004E4B20" w:rsidRDefault="004E4B20" w:rsidP="00AD5485">
      <w:pPr>
        <w:pStyle w:val="a8"/>
        <w:spacing w:line="520" w:lineRule="exact"/>
        <w:ind w:firstLineChars="0" w:firstLine="0"/>
        <w:rPr>
          <w:rFonts w:ascii="宋体" w:hAnsi="宋体"/>
        </w:rPr>
      </w:pPr>
      <w:r>
        <w:rPr>
          <w:rFonts w:ascii="宋体" w:hAnsi="宋体" w:hint="eastAsia"/>
          <w:sz w:val="24"/>
          <w:szCs w:val="24"/>
        </w:rPr>
        <w:t>选择空模板还是选择包含数据模板。包含数据模板是为了降低教师信息录入的工作强度，可以下载“含数据”的模板，下载后模板中会带有系统中已存在的教师信息（未报送或审核未通过），信息管理员可以在这个基础上修改完善，再导入到系统。</w:t>
      </w:r>
    </w:p>
    <w:p w:rsidR="004E4B20" w:rsidRDefault="004E4B20" w:rsidP="00AD5485">
      <w:pPr>
        <w:pStyle w:val="3"/>
        <w:spacing w:after="0" w:afterAutospacing="0" w:line="520" w:lineRule="exact"/>
      </w:pPr>
      <w:bookmarkStart w:id="44" w:name="_Toc431222809"/>
      <w:bookmarkStart w:id="45" w:name="_Toc464111366"/>
      <w:r>
        <w:rPr>
          <w:rFonts w:hint="eastAsia"/>
        </w:rPr>
        <w:t>3.3.2数据导入</w:t>
      </w:r>
      <w:bookmarkEnd w:id="44"/>
      <w:bookmarkEnd w:id="45"/>
    </w:p>
    <w:p w:rsidR="004E4B20" w:rsidRDefault="004E4B20" w:rsidP="00AD5485">
      <w:pPr>
        <w:spacing w:line="520" w:lineRule="exact"/>
        <w:rPr>
          <w:rFonts w:ascii="宋体" w:hAnsi="宋体"/>
          <w:sz w:val="24"/>
          <w:szCs w:val="24"/>
        </w:rPr>
      </w:pPr>
      <w:r>
        <w:rPr>
          <w:rFonts w:ascii="宋体" w:hAnsi="宋体" w:hint="eastAsia"/>
          <w:sz w:val="24"/>
          <w:szCs w:val="24"/>
        </w:rPr>
        <w:t>信息管理员登录→</w:t>
      </w:r>
      <w:r>
        <w:rPr>
          <w:rFonts w:ascii="宋体" w:hAnsi="宋体"/>
          <w:sz w:val="24"/>
          <w:szCs w:val="24"/>
        </w:rPr>
        <w:t>教师信息管理</w:t>
      </w:r>
      <w:r>
        <w:rPr>
          <w:rFonts w:ascii="宋体" w:hAnsi="宋体" w:hint="eastAsia"/>
          <w:sz w:val="24"/>
          <w:szCs w:val="24"/>
        </w:rPr>
        <w:t>→</w:t>
      </w:r>
      <w:r>
        <w:rPr>
          <w:rFonts w:ascii="宋体" w:hAnsi="宋体"/>
          <w:sz w:val="24"/>
          <w:szCs w:val="24"/>
        </w:rPr>
        <w:t>信息首次</w:t>
      </w:r>
      <w:r>
        <w:rPr>
          <w:rFonts w:ascii="宋体" w:hAnsi="宋体" w:hint="eastAsia"/>
          <w:sz w:val="24"/>
          <w:szCs w:val="24"/>
        </w:rPr>
        <w:t>录入→</w:t>
      </w:r>
      <w:r>
        <w:rPr>
          <w:rFonts w:ascii="宋体" w:hAnsi="宋体"/>
          <w:sz w:val="24"/>
          <w:szCs w:val="24"/>
        </w:rPr>
        <w:t>导入</w:t>
      </w:r>
      <w:r>
        <w:rPr>
          <w:rFonts w:ascii="宋体" w:hAnsi="宋体" w:hint="eastAsia"/>
          <w:sz w:val="24"/>
          <w:szCs w:val="24"/>
        </w:rPr>
        <w:t>→选择文件上传</w:t>
      </w:r>
    </w:p>
    <w:p w:rsidR="004E4B20" w:rsidRDefault="004E4B20" w:rsidP="004E4B20">
      <w:pPr>
        <w:spacing w:afterLines="100" w:after="312" w:line="338" w:lineRule="auto"/>
        <w:rPr>
          <w:rFonts w:ascii="宋体" w:hAnsi="宋体"/>
        </w:rPr>
      </w:pPr>
      <w:r w:rsidRPr="00817098">
        <w:rPr>
          <w:rFonts w:ascii="宋体" w:hAnsi="宋体"/>
          <w:noProof/>
        </w:rPr>
        <w:drawing>
          <wp:inline distT="0" distB="0" distL="0" distR="0">
            <wp:extent cx="5486400" cy="1771650"/>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486400" cy="1771650"/>
                    </a:xfrm>
                    <a:prstGeom prst="rect">
                      <a:avLst/>
                    </a:prstGeom>
                    <a:noFill/>
                    <a:ln>
                      <a:noFill/>
                    </a:ln>
                  </pic:spPr>
                </pic:pic>
              </a:graphicData>
            </a:graphic>
          </wp:inline>
        </w:drawing>
      </w:r>
    </w:p>
    <w:p w:rsidR="004E4B20" w:rsidRDefault="004E4B20" w:rsidP="00AD5485">
      <w:pPr>
        <w:spacing w:line="520" w:lineRule="exact"/>
        <w:rPr>
          <w:rFonts w:ascii="宋体" w:hAnsi="宋体"/>
          <w:sz w:val="24"/>
          <w:szCs w:val="24"/>
        </w:rPr>
      </w:pPr>
      <w:r>
        <w:rPr>
          <w:rFonts w:ascii="宋体" w:hAnsi="宋体" w:hint="eastAsia"/>
          <w:sz w:val="24"/>
          <w:szCs w:val="24"/>
        </w:rPr>
        <w:t>数据导入注意事项：</w:t>
      </w:r>
    </w:p>
    <w:p w:rsidR="004E4B20" w:rsidRDefault="004E4B20" w:rsidP="00AD5485">
      <w:pPr>
        <w:numPr>
          <w:ilvl w:val="0"/>
          <w:numId w:val="4"/>
        </w:numPr>
        <w:spacing w:line="520" w:lineRule="exact"/>
        <w:rPr>
          <w:rFonts w:ascii="宋体" w:hAnsi="宋体"/>
          <w:sz w:val="24"/>
          <w:szCs w:val="24"/>
        </w:rPr>
      </w:pPr>
      <w:r>
        <w:rPr>
          <w:rFonts w:ascii="宋体" w:hAnsi="宋体" w:hint="eastAsia"/>
          <w:sz w:val="24"/>
          <w:szCs w:val="24"/>
        </w:rPr>
        <w:t>宏： 导入数据时必须使用Office启用宏，不要用WPS，WPS不支持宏。</w:t>
      </w:r>
    </w:p>
    <w:p w:rsidR="004E4B20" w:rsidRDefault="004E4B20" w:rsidP="00AD5485">
      <w:pPr>
        <w:spacing w:line="520" w:lineRule="exact"/>
        <w:ind w:firstLineChars="250" w:firstLine="600"/>
        <w:rPr>
          <w:rFonts w:ascii="宋体" w:hAnsi="宋体"/>
          <w:sz w:val="24"/>
          <w:szCs w:val="24"/>
        </w:rPr>
      </w:pPr>
      <w:r>
        <w:rPr>
          <w:rFonts w:ascii="宋体" w:hAnsi="宋体" w:hint="eastAsia"/>
          <w:sz w:val="24"/>
          <w:szCs w:val="24"/>
        </w:rPr>
        <w:t>宏可以检查导入的数据问题，保证数据的准确性。</w:t>
      </w:r>
    </w:p>
    <w:p w:rsidR="004E4B20" w:rsidRDefault="004E4B20" w:rsidP="00AD5485">
      <w:pPr>
        <w:spacing w:line="520" w:lineRule="exact"/>
        <w:ind w:firstLineChars="250" w:firstLine="600"/>
        <w:rPr>
          <w:rFonts w:ascii="宋体" w:hAnsi="宋体"/>
          <w:sz w:val="24"/>
          <w:szCs w:val="24"/>
        </w:rPr>
      </w:pPr>
      <w:r>
        <w:rPr>
          <w:rFonts w:ascii="宋体" w:hAnsi="宋体" w:hint="eastAsia"/>
          <w:sz w:val="24"/>
          <w:szCs w:val="24"/>
        </w:rPr>
        <w:t>若宏无法启用，联系学校信息中心处理。</w:t>
      </w:r>
    </w:p>
    <w:p w:rsidR="004E4B20" w:rsidRDefault="004E4B20" w:rsidP="00AD5485">
      <w:pPr>
        <w:spacing w:line="520" w:lineRule="exact"/>
        <w:ind w:firstLineChars="250" w:firstLine="600"/>
        <w:rPr>
          <w:rFonts w:ascii="宋体" w:hAnsi="宋体"/>
          <w:sz w:val="24"/>
          <w:szCs w:val="24"/>
        </w:rPr>
      </w:pPr>
      <w:r>
        <w:rPr>
          <w:rFonts w:ascii="宋体" w:hAnsi="宋体" w:hint="eastAsia"/>
          <w:sz w:val="24"/>
          <w:szCs w:val="24"/>
        </w:rPr>
        <w:t>数据在模版中填完后，必须点击开始检查，并提示成功后再导入。</w:t>
      </w:r>
    </w:p>
    <w:p w:rsidR="004E4B20" w:rsidRDefault="004E4B20" w:rsidP="004E4B20">
      <w:pPr>
        <w:spacing w:afterLines="100" w:after="312" w:line="338" w:lineRule="auto"/>
        <w:rPr>
          <w:rFonts w:ascii="宋体" w:hAnsi="宋体"/>
        </w:rPr>
      </w:pPr>
      <w:r w:rsidRPr="00817098">
        <w:rPr>
          <w:rFonts w:ascii="宋体" w:hAnsi="宋体"/>
          <w:noProof/>
        </w:rPr>
        <w:drawing>
          <wp:inline distT="0" distB="0" distL="0" distR="0">
            <wp:extent cx="5486400" cy="2190750"/>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486400" cy="2190750"/>
                    </a:xfrm>
                    <a:prstGeom prst="rect">
                      <a:avLst/>
                    </a:prstGeom>
                    <a:noFill/>
                    <a:ln>
                      <a:noFill/>
                    </a:ln>
                  </pic:spPr>
                </pic:pic>
              </a:graphicData>
            </a:graphic>
          </wp:inline>
        </w:drawing>
      </w:r>
    </w:p>
    <w:p w:rsidR="004E4B20" w:rsidRDefault="004E4B20" w:rsidP="004E4B20">
      <w:pPr>
        <w:numPr>
          <w:ilvl w:val="0"/>
          <w:numId w:val="4"/>
        </w:numPr>
        <w:spacing w:line="440" w:lineRule="exact"/>
        <w:rPr>
          <w:rFonts w:ascii="宋体" w:hAnsi="宋体"/>
          <w:sz w:val="24"/>
          <w:szCs w:val="24"/>
        </w:rPr>
      </w:pPr>
      <w:r>
        <w:rPr>
          <w:rFonts w:ascii="宋体" w:hAnsi="宋体" w:hint="eastAsia"/>
          <w:sz w:val="24"/>
          <w:szCs w:val="24"/>
        </w:rPr>
        <w:lastRenderedPageBreak/>
        <w:t>子表数据</w:t>
      </w:r>
      <w:r w:rsidRPr="00051C99">
        <w:rPr>
          <w:rFonts w:ascii="宋体" w:hAnsi="宋体" w:hint="eastAsia"/>
          <w:color w:val="000000"/>
          <w:sz w:val="24"/>
          <w:szCs w:val="24"/>
        </w:rPr>
        <w:t>（除基本信息表外的其他的表数据都为子表数据）</w:t>
      </w:r>
      <w:r>
        <w:rPr>
          <w:rFonts w:ascii="宋体" w:hAnsi="宋体" w:hint="eastAsia"/>
          <w:sz w:val="24"/>
          <w:szCs w:val="24"/>
        </w:rPr>
        <w:t>处理方式：</w:t>
      </w:r>
    </w:p>
    <w:p w:rsidR="004E4B20" w:rsidRDefault="004E4B20" w:rsidP="004E4B20">
      <w:pPr>
        <w:spacing w:afterLines="100" w:after="312" w:line="338" w:lineRule="auto"/>
        <w:rPr>
          <w:rFonts w:ascii="宋体" w:hAnsi="宋体"/>
          <w:sz w:val="24"/>
          <w:szCs w:val="24"/>
        </w:rPr>
      </w:pPr>
      <w:r w:rsidRPr="00817098">
        <w:rPr>
          <w:rFonts w:ascii="宋体" w:hAnsi="宋体"/>
          <w:noProof/>
          <w:sz w:val="24"/>
          <w:szCs w:val="24"/>
        </w:rPr>
        <w:drawing>
          <wp:inline distT="0" distB="0" distL="0" distR="0">
            <wp:extent cx="4943475" cy="381000"/>
            <wp:effectExtent l="0" t="0" r="9525"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943475" cy="381000"/>
                    </a:xfrm>
                    <a:prstGeom prst="rect">
                      <a:avLst/>
                    </a:prstGeom>
                    <a:noFill/>
                    <a:ln>
                      <a:noFill/>
                    </a:ln>
                  </pic:spPr>
                </pic:pic>
              </a:graphicData>
            </a:graphic>
          </wp:inline>
        </w:drawing>
      </w:r>
    </w:p>
    <w:p w:rsidR="004E4B20" w:rsidRDefault="004E4B20" w:rsidP="00AD5485">
      <w:pPr>
        <w:spacing w:line="520" w:lineRule="exact"/>
        <w:ind w:firstLineChars="200" w:firstLine="480"/>
        <w:rPr>
          <w:rFonts w:ascii="宋体" w:hAnsi="宋体"/>
          <w:sz w:val="24"/>
          <w:szCs w:val="24"/>
        </w:rPr>
      </w:pPr>
      <w:r>
        <w:rPr>
          <w:rFonts w:ascii="宋体" w:hAnsi="宋体" w:hint="eastAsia"/>
          <w:sz w:val="24"/>
          <w:szCs w:val="24"/>
        </w:rPr>
        <w:t>不删除已有数据追加：直接增加模版中的数据，不管系统内原来是否有数据。（可能会造成重复数据）。</w:t>
      </w:r>
    </w:p>
    <w:p w:rsidR="004E4B20" w:rsidRDefault="004E4B20" w:rsidP="00AD5485">
      <w:pPr>
        <w:spacing w:line="520" w:lineRule="exact"/>
        <w:ind w:firstLineChars="200" w:firstLine="480"/>
        <w:rPr>
          <w:rFonts w:ascii="宋体" w:hAnsi="宋体"/>
          <w:sz w:val="24"/>
          <w:szCs w:val="24"/>
        </w:rPr>
      </w:pPr>
      <w:r>
        <w:rPr>
          <w:rFonts w:ascii="宋体" w:hAnsi="宋体" w:hint="eastAsia"/>
          <w:sz w:val="24"/>
          <w:szCs w:val="24"/>
        </w:rPr>
        <w:t>删除已有数据再追加：删除系统里原有的数据（根据模版内的教师信息）再增加模版中的数据。例如：系统内原有：张三、李四全部数据。导入张三的年度考核数据，选择该处理方式则只覆盖张三的年度考核，李四的数据不会变化。</w:t>
      </w:r>
    </w:p>
    <w:p w:rsidR="004E4B20" w:rsidRDefault="004E4B20" w:rsidP="00AD5485">
      <w:pPr>
        <w:numPr>
          <w:ilvl w:val="0"/>
          <w:numId w:val="4"/>
        </w:numPr>
        <w:spacing w:line="520" w:lineRule="exact"/>
        <w:rPr>
          <w:rFonts w:ascii="宋体" w:hAnsi="宋体"/>
          <w:sz w:val="24"/>
          <w:szCs w:val="24"/>
        </w:rPr>
      </w:pPr>
      <w:r>
        <w:rPr>
          <w:rFonts w:ascii="宋体" w:hAnsi="宋体" w:hint="eastAsia"/>
          <w:sz w:val="24"/>
          <w:szCs w:val="24"/>
        </w:rPr>
        <w:t>导入数据时，重复导入基本信息数据是直接覆盖原有的基本数据。</w:t>
      </w:r>
    </w:p>
    <w:p w:rsidR="004E4B20" w:rsidRDefault="004E4B20" w:rsidP="00AD5485">
      <w:pPr>
        <w:numPr>
          <w:ilvl w:val="0"/>
          <w:numId w:val="4"/>
        </w:numPr>
        <w:spacing w:line="520" w:lineRule="exact"/>
        <w:rPr>
          <w:rFonts w:ascii="宋体" w:hAnsi="宋体"/>
          <w:sz w:val="24"/>
          <w:szCs w:val="24"/>
        </w:rPr>
      </w:pPr>
      <w:r>
        <w:rPr>
          <w:rFonts w:ascii="宋体" w:hAnsi="宋体" w:hint="eastAsia"/>
          <w:sz w:val="24"/>
          <w:szCs w:val="24"/>
        </w:rPr>
        <w:t>其他：导入基础数据是会判断身份证的正确性，如导入基础数据是提示身份证号码格式不对时，请检查身份证的准确性。</w:t>
      </w:r>
    </w:p>
    <w:p w:rsidR="004E4B20" w:rsidRDefault="004E4B20" w:rsidP="00AD5485">
      <w:pPr>
        <w:spacing w:line="520" w:lineRule="exact"/>
        <w:ind w:firstLineChars="150" w:firstLine="360"/>
        <w:rPr>
          <w:rFonts w:ascii="宋体" w:hAnsi="宋体"/>
          <w:sz w:val="24"/>
          <w:szCs w:val="24"/>
        </w:rPr>
      </w:pPr>
      <w:r>
        <w:rPr>
          <w:rFonts w:ascii="宋体" w:hAnsi="宋体" w:hint="eastAsia"/>
          <w:sz w:val="24"/>
          <w:szCs w:val="24"/>
        </w:rPr>
        <w:t>导入子表数据是基于身份证件号和姓名作为校验条件。</w:t>
      </w:r>
    </w:p>
    <w:p w:rsidR="004E4B20" w:rsidRDefault="004E4B20" w:rsidP="00AD5485">
      <w:pPr>
        <w:spacing w:line="520" w:lineRule="exact"/>
        <w:ind w:firstLineChars="150" w:firstLine="360"/>
        <w:rPr>
          <w:rFonts w:ascii="宋体" w:hAnsi="宋体"/>
          <w:sz w:val="24"/>
          <w:szCs w:val="24"/>
        </w:rPr>
      </w:pPr>
      <w:r>
        <w:rPr>
          <w:rFonts w:ascii="宋体" w:hAnsi="宋体" w:hint="eastAsia"/>
          <w:sz w:val="24"/>
          <w:szCs w:val="24"/>
        </w:rPr>
        <w:t>模版宏检查报错或者导入报错，都有详细的报错说明，请仔细查看报错说明。</w:t>
      </w:r>
    </w:p>
    <w:p w:rsidR="004E4B20" w:rsidRDefault="004E4B20" w:rsidP="00AD5485">
      <w:pPr>
        <w:pStyle w:val="1"/>
        <w:spacing w:line="520" w:lineRule="exact"/>
        <w:rPr>
          <w:rFonts w:ascii="宋体" w:hAnsi="宋体"/>
        </w:rPr>
      </w:pPr>
      <w:bookmarkStart w:id="46" w:name="_Toc430967441"/>
      <w:bookmarkStart w:id="47" w:name="_Toc430968275"/>
      <w:bookmarkStart w:id="48" w:name="_Toc430968315"/>
      <w:bookmarkStart w:id="49" w:name="_Toc431222810"/>
      <w:bookmarkStart w:id="50" w:name="_Toc464111367"/>
      <w:r>
        <w:rPr>
          <w:rFonts w:ascii="宋体" w:hAnsi="宋体" w:hint="eastAsia"/>
        </w:rPr>
        <w:t>4检查数据是否填写完整</w:t>
      </w:r>
      <w:bookmarkEnd w:id="46"/>
      <w:bookmarkEnd w:id="47"/>
      <w:bookmarkEnd w:id="48"/>
      <w:bookmarkEnd w:id="49"/>
      <w:bookmarkEnd w:id="50"/>
    </w:p>
    <w:p w:rsidR="004E4B20" w:rsidRDefault="004E4B20" w:rsidP="00AD5485">
      <w:pPr>
        <w:spacing w:line="520" w:lineRule="exact"/>
        <w:rPr>
          <w:rFonts w:ascii="宋体" w:hAnsi="宋体"/>
          <w:sz w:val="24"/>
          <w:szCs w:val="24"/>
        </w:rPr>
      </w:pPr>
      <w:r>
        <w:rPr>
          <w:rFonts w:ascii="宋体" w:hAnsi="宋体" w:hint="eastAsia"/>
          <w:sz w:val="24"/>
          <w:szCs w:val="24"/>
        </w:rPr>
        <w:t>信息管理员登录→信息首次录入→统计→立即统计。</w:t>
      </w:r>
    </w:p>
    <w:p w:rsidR="004E4B20" w:rsidRDefault="004E4B20" w:rsidP="00AD5485">
      <w:pPr>
        <w:spacing w:line="520" w:lineRule="exact"/>
        <w:rPr>
          <w:rFonts w:ascii="宋体" w:hAnsi="宋体"/>
          <w:sz w:val="24"/>
          <w:szCs w:val="24"/>
        </w:rPr>
      </w:pPr>
      <w:r>
        <w:rPr>
          <w:rFonts w:ascii="宋体" w:hAnsi="宋体" w:hint="eastAsia"/>
          <w:sz w:val="24"/>
          <w:szCs w:val="24"/>
        </w:rPr>
        <w:t>检查教师信息的填写情况，只有必填项全部填写数据才能报送。</w:t>
      </w:r>
    </w:p>
    <w:p w:rsidR="004E4B20" w:rsidRPr="008C5A1B" w:rsidRDefault="004E4B20" w:rsidP="00AD5485">
      <w:pPr>
        <w:spacing w:line="520" w:lineRule="exact"/>
        <w:rPr>
          <w:rFonts w:ascii="宋体" w:hAnsi="宋体"/>
          <w:sz w:val="24"/>
          <w:szCs w:val="24"/>
        </w:rPr>
      </w:pPr>
      <w:r w:rsidRPr="008C5A1B">
        <w:rPr>
          <w:rFonts w:ascii="宋体" w:hAnsi="宋体" w:hint="eastAsia"/>
          <w:sz w:val="24"/>
          <w:szCs w:val="24"/>
        </w:rPr>
        <w:t>年度考核、基本待遇、师德信息等</w:t>
      </w:r>
      <w:r w:rsidRPr="008C5A1B">
        <w:rPr>
          <w:rFonts w:ascii="宋体" w:hAnsi="宋体"/>
          <w:sz w:val="24"/>
          <w:szCs w:val="24"/>
        </w:rPr>
        <w:t>3</w:t>
      </w:r>
      <w:r w:rsidRPr="008C5A1B">
        <w:rPr>
          <w:rFonts w:ascii="宋体" w:hAnsi="宋体" w:hint="eastAsia"/>
          <w:sz w:val="24"/>
          <w:szCs w:val="24"/>
        </w:rPr>
        <w:t>张信息表，在教师自助系统中，教师个人不能查看和维护，必须是学校</w:t>
      </w:r>
      <w:r>
        <w:rPr>
          <w:rFonts w:ascii="宋体" w:hAnsi="宋体" w:hint="eastAsia"/>
          <w:sz w:val="24"/>
          <w:szCs w:val="24"/>
        </w:rPr>
        <w:t>信息管理员进行补录</w:t>
      </w:r>
      <w:r w:rsidRPr="008C5A1B">
        <w:rPr>
          <w:rFonts w:ascii="宋体" w:hAnsi="宋体" w:hint="eastAsia"/>
          <w:sz w:val="24"/>
          <w:szCs w:val="24"/>
        </w:rPr>
        <w:t>。</w:t>
      </w:r>
    </w:p>
    <w:p w:rsidR="004E4B20" w:rsidRPr="008C5A1B" w:rsidRDefault="004E4B20" w:rsidP="00AD5485">
      <w:pPr>
        <w:spacing w:line="520" w:lineRule="exact"/>
        <w:rPr>
          <w:rFonts w:ascii="宋体" w:hAnsi="宋体"/>
          <w:sz w:val="24"/>
          <w:szCs w:val="24"/>
        </w:rPr>
      </w:pPr>
    </w:p>
    <w:p w:rsidR="004E4B20" w:rsidRPr="008C5A1B" w:rsidRDefault="004E4B20" w:rsidP="00AD5485">
      <w:pPr>
        <w:spacing w:line="520" w:lineRule="exact"/>
        <w:rPr>
          <w:rFonts w:ascii="宋体" w:hAnsi="宋体"/>
          <w:sz w:val="24"/>
          <w:szCs w:val="24"/>
        </w:rPr>
      </w:pPr>
      <w:r w:rsidRPr="008C5A1B">
        <w:rPr>
          <w:rFonts w:ascii="宋体" w:hAnsi="宋体" w:hint="eastAsia"/>
          <w:sz w:val="24"/>
          <w:szCs w:val="24"/>
        </w:rPr>
        <w:t>为避免学校补录和修改信息后，教师本人可以通过教师自助系统进行修改，学校</w:t>
      </w:r>
      <w:r>
        <w:rPr>
          <w:rFonts w:ascii="宋体" w:hAnsi="宋体" w:hint="eastAsia"/>
          <w:sz w:val="24"/>
          <w:szCs w:val="24"/>
        </w:rPr>
        <w:t>系统管理员请在审核前</w:t>
      </w:r>
      <w:r w:rsidRPr="008C5A1B">
        <w:rPr>
          <w:rFonts w:ascii="宋体" w:hAnsi="宋体" w:hint="eastAsia"/>
          <w:sz w:val="24"/>
          <w:szCs w:val="24"/>
        </w:rPr>
        <w:t>关闭教师自助系统登录功能（学校管理员</w:t>
      </w:r>
      <w:r w:rsidRPr="008C5A1B">
        <w:rPr>
          <w:rFonts w:ascii="宋体" w:hAnsi="宋体"/>
          <w:sz w:val="24"/>
          <w:szCs w:val="24"/>
        </w:rPr>
        <w:t>&gt;</w:t>
      </w:r>
      <w:r w:rsidRPr="008C5A1B">
        <w:rPr>
          <w:rFonts w:ascii="宋体" w:hAnsi="宋体" w:hint="eastAsia"/>
          <w:sz w:val="24"/>
          <w:szCs w:val="24"/>
        </w:rPr>
        <w:t>用户管理</w:t>
      </w:r>
      <w:r w:rsidRPr="008C5A1B">
        <w:rPr>
          <w:rFonts w:ascii="宋体" w:hAnsi="宋体"/>
          <w:sz w:val="24"/>
          <w:szCs w:val="24"/>
        </w:rPr>
        <w:t>&gt;</w:t>
      </w:r>
      <w:r w:rsidRPr="008C5A1B">
        <w:rPr>
          <w:rFonts w:ascii="宋体" w:hAnsi="宋体" w:hint="eastAsia"/>
          <w:sz w:val="24"/>
          <w:szCs w:val="24"/>
        </w:rPr>
        <w:t>教师用户管理</w:t>
      </w:r>
      <w:r w:rsidRPr="008C5A1B">
        <w:rPr>
          <w:rFonts w:ascii="宋体" w:hAnsi="宋体"/>
          <w:sz w:val="24"/>
          <w:szCs w:val="24"/>
        </w:rPr>
        <w:t>&gt;</w:t>
      </w:r>
      <w:r w:rsidRPr="008C5A1B">
        <w:rPr>
          <w:rFonts w:ascii="宋体" w:hAnsi="宋体" w:hint="eastAsia"/>
          <w:sz w:val="24"/>
          <w:szCs w:val="24"/>
        </w:rPr>
        <w:t>配置</w:t>
      </w:r>
      <w:r w:rsidRPr="008C5A1B">
        <w:rPr>
          <w:rFonts w:ascii="宋体" w:hAnsi="宋体"/>
          <w:sz w:val="24"/>
          <w:szCs w:val="24"/>
        </w:rPr>
        <w:t>&gt;</w:t>
      </w:r>
      <w:r w:rsidRPr="008C5A1B">
        <w:rPr>
          <w:rFonts w:ascii="宋体" w:hAnsi="宋体" w:hint="eastAsia"/>
          <w:sz w:val="24"/>
          <w:szCs w:val="24"/>
        </w:rPr>
        <w:t>是否允许本校老师登录（把勾去掉））。因未报送，教师自助可以修改未报送和审核未通过状态的数据。学校把信息报送审核通过后再把允许教师自助登录功能开启。</w:t>
      </w:r>
    </w:p>
    <w:p w:rsidR="004E4B20" w:rsidRDefault="004E4B20" w:rsidP="00AD5485">
      <w:pPr>
        <w:pStyle w:val="1"/>
        <w:spacing w:after="120" w:line="520" w:lineRule="exact"/>
        <w:rPr>
          <w:rFonts w:ascii="宋体" w:hAnsi="宋体"/>
        </w:rPr>
      </w:pPr>
      <w:bookmarkStart w:id="51" w:name="_Toc430967445"/>
      <w:bookmarkStart w:id="52" w:name="_Toc430968279"/>
      <w:bookmarkStart w:id="53" w:name="_Toc430968319"/>
      <w:bookmarkStart w:id="54" w:name="_Toc431222814"/>
      <w:bookmarkStart w:id="55" w:name="_Toc464111368"/>
      <w:r>
        <w:rPr>
          <w:rFonts w:ascii="宋体" w:hAnsi="宋体" w:hint="eastAsia"/>
        </w:rPr>
        <w:lastRenderedPageBreak/>
        <w:t>5.审核</w:t>
      </w:r>
      <w:bookmarkEnd w:id="51"/>
      <w:bookmarkEnd w:id="52"/>
      <w:bookmarkEnd w:id="53"/>
      <w:bookmarkEnd w:id="54"/>
      <w:bookmarkEnd w:id="55"/>
    </w:p>
    <w:p w:rsidR="004E4B20" w:rsidRDefault="004E4B20" w:rsidP="00AD5485">
      <w:pPr>
        <w:spacing w:line="520" w:lineRule="exact"/>
        <w:rPr>
          <w:rFonts w:ascii="宋体" w:hAnsi="宋体"/>
          <w:sz w:val="24"/>
          <w:szCs w:val="24"/>
        </w:rPr>
      </w:pPr>
      <w:r>
        <w:rPr>
          <w:rFonts w:ascii="宋体" w:hAnsi="宋体" w:hint="eastAsia"/>
          <w:sz w:val="24"/>
          <w:szCs w:val="24"/>
        </w:rPr>
        <w:t>审核中的数据无法修改和删除。</w:t>
      </w:r>
      <w:r w:rsidRPr="008C5A1B">
        <w:rPr>
          <w:rFonts w:ascii="宋体" w:hAnsi="宋体" w:hint="eastAsia"/>
          <w:sz w:val="24"/>
          <w:szCs w:val="24"/>
        </w:rPr>
        <w:t>审核时禁用自助系统</w:t>
      </w:r>
    </w:p>
    <w:p w:rsidR="004E4B20" w:rsidRDefault="004E4B20" w:rsidP="00AD5485">
      <w:pPr>
        <w:pStyle w:val="2"/>
        <w:spacing w:after="0" w:afterAutospacing="0" w:line="520" w:lineRule="exact"/>
        <w:ind w:left="357"/>
      </w:pPr>
      <w:bookmarkStart w:id="56" w:name="_Toc430967446"/>
      <w:bookmarkStart w:id="57" w:name="_Toc430968280"/>
      <w:bookmarkStart w:id="58" w:name="_Toc430968320"/>
      <w:bookmarkStart w:id="59" w:name="_Toc431222815"/>
      <w:bookmarkStart w:id="60" w:name="_Toc464111369"/>
      <w:r>
        <w:rPr>
          <w:rFonts w:hint="eastAsia"/>
        </w:rPr>
        <w:t>5.1学校审核</w:t>
      </w:r>
      <w:bookmarkEnd w:id="56"/>
      <w:bookmarkEnd w:id="57"/>
      <w:bookmarkEnd w:id="58"/>
      <w:bookmarkEnd w:id="59"/>
      <w:bookmarkEnd w:id="60"/>
    </w:p>
    <w:p w:rsidR="004E4B20" w:rsidRDefault="004E4B20" w:rsidP="00AD5485">
      <w:pPr>
        <w:spacing w:line="520" w:lineRule="exact"/>
        <w:rPr>
          <w:rFonts w:ascii="宋体" w:hAnsi="宋体"/>
          <w:sz w:val="24"/>
          <w:szCs w:val="24"/>
        </w:rPr>
      </w:pPr>
      <w:r>
        <w:rPr>
          <w:rFonts w:ascii="宋体" w:hAnsi="宋体" w:hint="eastAsia"/>
          <w:sz w:val="24"/>
          <w:szCs w:val="24"/>
        </w:rPr>
        <w:t>学校信息管理员登录→教师信息审核。</w:t>
      </w:r>
    </w:p>
    <w:p w:rsidR="004E4B20" w:rsidRDefault="004E4B20" w:rsidP="00AD5485">
      <w:pPr>
        <w:spacing w:line="520" w:lineRule="exact"/>
        <w:rPr>
          <w:rFonts w:ascii="宋体" w:hAnsi="宋体"/>
          <w:color w:val="000000"/>
          <w:sz w:val="24"/>
          <w:szCs w:val="24"/>
        </w:rPr>
      </w:pPr>
      <w:r>
        <w:rPr>
          <w:rFonts w:ascii="宋体" w:hAnsi="宋体" w:hint="eastAsia"/>
          <w:color w:val="000000"/>
          <w:sz w:val="24"/>
          <w:szCs w:val="24"/>
        </w:rPr>
        <w:t>审核时，需要看详细信息，点击姓名可以看到详细信息。</w:t>
      </w:r>
    </w:p>
    <w:p w:rsidR="004E4B20" w:rsidRDefault="004E4B20" w:rsidP="00AD5485">
      <w:pPr>
        <w:pStyle w:val="2"/>
        <w:spacing w:after="0" w:afterAutospacing="0" w:line="520" w:lineRule="exact"/>
        <w:ind w:left="357"/>
      </w:pPr>
      <w:bookmarkStart w:id="61" w:name="_Toc430967448"/>
      <w:bookmarkStart w:id="62" w:name="_Toc430968282"/>
      <w:bookmarkStart w:id="63" w:name="_Toc430968322"/>
      <w:bookmarkStart w:id="64" w:name="_Toc431222817"/>
      <w:bookmarkStart w:id="65" w:name="_Toc464111370"/>
      <w:r>
        <w:rPr>
          <w:rFonts w:hint="eastAsia"/>
        </w:rPr>
        <w:t>5.2学校查看审核进度</w:t>
      </w:r>
      <w:bookmarkEnd w:id="61"/>
      <w:bookmarkEnd w:id="62"/>
      <w:bookmarkEnd w:id="63"/>
      <w:bookmarkEnd w:id="64"/>
      <w:bookmarkEnd w:id="65"/>
    </w:p>
    <w:p w:rsidR="004E4B20" w:rsidRDefault="004E4B20" w:rsidP="00AD5485">
      <w:pPr>
        <w:spacing w:line="520" w:lineRule="exact"/>
        <w:rPr>
          <w:rFonts w:ascii="宋体" w:hAnsi="宋体"/>
          <w:color w:val="000000"/>
          <w:sz w:val="24"/>
          <w:szCs w:val="24"/>
        </w:rPr>
      </w:pPr>
      <w:r>
        <w:rPr>
          <w:rFonts w:ascii="宋体" w:hAnsi="宋体" w:hint="eastAsia"/>
          <w:sz w:val="24"/>
          <w:szCs w:val="24"/>
        </w:rPr>
        <w:t>学校信息管理员登</w:t>
      </w:r>
      <w:r>
        <w:rPr>
          <w:rFonts w:ascii="宋体" w:hAnsi="宋体" w:hint="eastAsia"/>
          <w:color w:val="000000"/>
          <w:sz w:val="24"/>
          <w:szCs w:val="24"/>
        </w:rPr>
        <w:t>录</w:t>
      </w:r>
      <w:r>
        <w:rPr>
          <w:rFonts w:ascii="宋体" w:hAnsi="宋体" w:hint="eastAsia"/>
          <w:sz w:val="24"/>
          <w:szCs w:val="24"/>
        </w:rPr>
        <w:t>→</w:t>
      </w:r>
      <w:r>
        <w:rPr>
          <w:rFonts w:ascii="宋体" w:hAnsi="宋体"/>
          <w:sz w:val="24"/>
          <w:szCs w:val="24"/>
        </w:rPr>
        <w:t>教师信息管理</w:t>
      </w:r>
      <w:r>
        <w:rPr>
          <w:rFonts w:ascii="宋体" w:hAnsi="宋体" w:hint="eastAsia"/>
          <w:sz w:val="24"/>
          <w:szCs w:val="24"/>
        </w:rPr>
        <w:t>→</w:t>
      </w:r>
      <w:r>
        <w:rPr>
          <w:rFonts w:ascii="宋体" w:hAnsi="宋体" w:hint="eastAsia"/>
          <w:color w:val="000000"/>
          <w:sz w:val="24"/>
          <w:szCs w:val="24"/>
        </w:rPr>
        <w:t>信息首次录入</w:t>
      </w:r>
      <w:r>
        <w:rPr>
          <w:rFonts w:ascii="宋体" w:hAnsi="宋体" w:hint="eastAsia"/>
          <w:sz w:val="24"/>
          <w:szCs w:val="24"/>
        </w:rPr>
        <w:t>→</w:t>
      </w:r>
      <w:r>
        <w:rPr>
          <w:rFonts w:ascii="宋体" w:hAnsi="宋体" w:hint="eastAsia"/>
          <w:color w:val="000000"/>
          <w:sz w:val="24"/>
          <w:szCs w:val="24"/>
        </w:rPr>
        <w:t>点击姓名可以看到详细信息和审核记录。</w:t>
      </w:r>
    </w:p>
    <w:p w:rsidR="004E4B20" w:rsidRDefault="004E4B20" w:rsidP="004E4B20">
      <w:pPr>
        <w:spacing w:afterLines="100" w:after="312" w:line="338" w:lineRule="auto"/>
      </w:pPr>
      <w:r w:rsidRPr="00051C99">
        <w:rPr>
          <w:noProof/>
        </w:rPr>
        <w:drawing>
          <wp:inline distT="0" distB="0" distL="0" distR="0">
            <wp:extent cx="5829300" cy="455295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829300" cy="4552950"/>
                    </a:xfrm>
                    <a:prstGeom prst="rect">
                      <a:avLst/>
                    </a:prstGeom>
                    <a:noFill/>
                    <a:ln>
                      <a:noFill/>
                    </a:ln>
                  </pic:spPr>
                </pic:pic>
              </a:graphicData>
            </a:graphic>
          </wp:inline>
        </w:drawing>
      </w:r>
    </w:p>
    <w:p w:rsidR="00815378" w:rsidRDefault="00815378"/>
    <w:sectPr w:rsidR="00815378">
      <w:footerReference w:type="default" r:id="rId23"/>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192C8F" w:rsidRDefault="00192C8F" w:rsidP="004E4B20">
      <w:r>
        <w:separator/>
      </w:r>
    </w:p>
  </w:endnote>
  <w:endnote w:type="continuationSeparator" w:id="0">
    <w:p w:rsidR="00192C8F" w:rsidRDefault="00192C8F" w:rsidP="004E4B2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0002AFF" w:usb1="C000247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2FF" w:usb1="400004FF" w:usb2="00000000" w:usb3="00000000" w:csb0="0000019F" w:csb1="00000000"/>
  </w:font>
  <w:font w:name="方正小标宋简体">
    <w:altName w:val="微软雅黑"/>
    <w:charset w:val="86"/>
    <w:family w:val="script"/>
    <w:pitch w:val="fixed"/>
    <w:sig w:usb0="00000001" w:usb1="080E0000" w:usb2="00000010" w:usb3="00000000" w:csb0="00040000" w:csb1="00000000"/>
  </w:font>
  <w:font w:name="黑体">
    <w:altName w:val="SimHei"/>
    <w:panose1 w:val="02010600030101010101"/>
    <w:charset w:val="86"/>
    <w:family w:val="modern"/>
    <w:pitch w:val="fixed"/>
    <w:sig w:usb0="800002BF" w:usb1="38CF7CFA" w:usb2="00000016" w:usb3="00000000" w:csb0="00040001" w:csb1="00000000"/>
  </w:font>
  <w:font w:name="等线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315536979"/>
      <w:docPartObj>
        <w:docPartGallery w:val="Page Numbers (Bottom of Page)"/>
        <w:docPartUnique/>
      </w:docPartObj>
    </w:sdtPr>
    <w:sdtEndPr/>
    <w:sdtContent>
      <w:p w:rsidR="00CF0A2C" w:rsidRDefault="00CF0A2C">
        <w:pPr>
          <w:pStyle w:val="a5"/>
          <w:jc w:val="center"/>
        </w:pPr>
        <w:r>
          <w:fldChar w:fldCharType="begin"/>
        </w:r>
        <w:r>
          <w:instrText>PAGE   \* MERGEFORMAT</w:instrText>
        </w:r>
        <w:r>
          <w:fldChar w:fldCharType="separate"/>
        </w:r>
        <w:r w:rsidR="004731B3" w:rsidRPr="004731B3">
          <w:rPr>
            <w:noProof/>
            <w:lang w:val="zh-CN"/>
          </w:rPr>
          <w:t>14</w:t>
        </w:r>
        <w:r>
          <w:fldChar w:fldCharType="end"/>
        </w:r>
      </w:p>
    </w:sdtContent>
  </w:sdt>
  <w:p w:rsidR="004E4B20" w:rsidRDefault="004E4B20">
    <w:pPr>
      <w:pStyle w:val="a5"/>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192C8F" w:rsidRDefault="00192C8F" w:rsidP="004E4B20">
      <w:r>
        <w:separator/>
      </w:r>
    </w:p>
  </w:footnote>
  <w:footnote w:type="continuationSeparator" w:id="0">
    <w:p w:rsidR="00192C8F" w:rsidRDefault="00192C8F" w:rsidP="004E4B20">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0000C"/>
    <w:multiLevelType w:val="multilevel"/>
    <w:tmpl w:val="0000000C"/>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 w15:restartNumberingAfterBreak="0">
    <w:nsid w:val="0000000E"/>
    <w:multiLevelType w:val="multilevel"/>
    <w:tmpl w:val="0000000E"/>
    <w:lvl w:ilvl="0">
      <w:start w:val="1"/>
      <w:numFmt w:val="bullet"/>
      <w:lvlText w:val=""/>
      <w:lvlJc w:val="left"/>
      <w:pPr>
        <w:ind w:left="900" w:hanging="420"/>
      </w:pPr>
      <w:rPr>
        <w:rFonts w:ascii="Wingdings" w:hAnsi="Wingdings" w:hint="default"/>
      </w:rPr>
    </w:lvl>
    <w:lvl w:ilvl="1">
      <w:start w:val="1"/>
      <w:numFmt w:val="bullet"/>
      <w:lvlText w:val=""/>
      <w:lvlJc w:val="left"/>
      <w:pPr>
        <w:ind w:left="1320" w:hanging="420"/>
      </w:pPr>
      <w:rPr>
        <w:rFonts w:ascii="Wingdings" w:hAnsi="Wingdings" w:hint="default"/>
      </w:rPr>
    </w:lvl>
    <w:lvl w:ilvl="2">
      <w:start w:val="1"/>
      <w:numFmt w:val="bullet"/>
      <w:lvlText w:val=""/>
      <w:lvlJc w:val="left"/>
      <w:pPr>
        <w:ind w:left="1740" w:hanging="420"/>
      </w:pPr>
      <w:rPr>
        <w:rFonts w:ascii="Wingdings" w:hAnsi="Wingdings" w:hint="default"/>
      </w:rPr>
    </w:lvl>
    <w:lvl w:ilvl="3">
      <w:start w:val="1"/>
      <w:numFmt w:val="bullet"/>
      <w:lvlText w:val=""/>
      <w:lvlJc w:val="left"/>
      <w:pPr>
        <w:ind w:left="2160" w:hanging="420"/>
      </w:pPr>
      <w:rPr>
        <w:rFonts w:ascii="Wingdings" w:hAnsi="Wingdings" w:hint="default"/>
      </w:rPr>
    </w:lvl>
    <w:lvl w:ilvl="4">
      <w:start w:val="1"/>
      <w:numFmt w:val="bullet"/>
      <w:lvlText w:val=""/>
      <w:lvlJc w:val="left"/>
      <w:pPr>
        <w:ind w:left="2580" w:hanging="420"/>
      </w:pPr>
      <w:rPr>
        <w:rFonts w:ascii="Wingdings" w:hAnsi="Wingdings" w:hint="default"/>
      </w:rPr>
    </w:lvl>
    <w:lvl w:ilvl="5">
      <w:start w:val="1"/>
      <w:numFmt w:val="bullet"/>
      <w:lvlText w:val=""/>
      <w:lvlJc w:val="left"/>
      <w:pPr>
        <w:ind w:left="3000" w:hanging="420"/>
      </w:pPr>
      <w:rPr>
        <w:rFonts w:ascii="Wingdings" w:hAnsi="Wingdings" w:hint="default"/>
      </w:rPr>
    </w:lvl>
    <w:lvl w:ilvl="6">
      <w:start w:val="1"/>
      <w:numFmt w:val="bullet"/>
      <w:lvlText w:val=""/>
      <w:lvlJc w:val="left"/>
      <w:pPr>
        <w:ind w:left="3420" w:hanging="420"/>
      </w:pPr>
      <w:rPr>
        <w:rFonts w:ascii="Wingdings" w:hAnsi="Wingdings" w:hint="default"/>
      </w:rPr>
    </w:lvl>
    <w:lvl w:ilvl="7">
      <w:start w:val="1"/>
      <w:numFmt w:val="bullet"/>
      <w:lvlText w:val=""/>
      <w:lvlJc w:val="left"/>
      <w:pPr>
        <w:ind w:left="3840" w:hanging="420"/>
      </w:pPr>
      <w:rPr>
        <w:rFonts w:ascii="Wingdings" w:hAnsi="Wingdings" w:hint="default"/>
      </w:rPr>
    </w:lvl>
    <w:lvl w:ilvl="8">
      <w:start w:val="1"/>
      <w:numFmt w:val="bullet"/>
      <w:lvlText w:val=""/>
      <w:lvlJc w:val="left"/>
      <w:pPr>
        <w:ind w:left="4260" w:hanging="420"/>
      </w:pPr>
      <w:rPr>
        <w:rFonts w:ascii="Wingdings" w:hAnsi="Wingdings" w:hint="default"/>
      </w:rPr>
    </w:lvl>
  </w:abstractNum>
  <w:abstractNum w:abstractNumId="2" w15:restartNumberingAfterBreak="0">
    <w:nsid w:val="00000012"/>
    <w:multiLevelType w:val="multilevel"/>
    <w:tmpl w:val="00000012"/>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 w15:restartNumberingAfterBreak="0">
    <w:nsid w:val="0E94027A"/>
    <w:multiLevelType w:val="hybridMultilevel"/>
    <w:tmpl w:val="12243B0C"/>
    <w:lvl w:ilvl="0" w:tplc="2EC8FD4C">
      <w:start w:val="1"/>
      <w:numFmt w:val="decimal"/>
      <w:lvlText w:val="%1."/>
      <w:lvlJc w:val="left"/>
      <w:pPr>
        <w:ind w:left="480" w:hanging="48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3"/>
  </w:num>
  <w:num w:numId="2">
    <w:abstractNumId w:val="1"/>
  </w:num>
  <w:num w:numId="3">
    <w:abstractNumId w:val="2"/>
  </w:num>
  <w:num w:numId="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bordersDoNotSurroundHeader/>
  <w:bordersDoNotSurroundFooter/>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F3ADC"/>
    <w:rsid w:val="00013D5F"/>
    <w:rsid w:val="00192C8F"/>
    <w:rsid w:val="004731B3"/>
    <w:rsid w:val="004E4B20"/>
    <w:rsid w:val="00544A1C"/>
    <w:rsid w:val="007F3ADC"/>
    <w:rsid w:val="00815378"/>
    <w:rsid w:val="00AD5485"/>
    <w:rsid w:val="00CF0A2C"/>
    <w:rsid w:val="00D54F7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chartTrackingRefBased/>
  <w15:docId w15:val="{E916402D-1D4C-4237-B333-2A0C363F1C9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4E4B20"/>
    <w:pPr>
      <w:widowControl w:val="0"/>
      <w:jc w:val="both"/>
    </w:pPr>
    <w:rPr>
      <w:rFonts w:ascii="Calibri" w:eastAsia="宋体" w:hAnsi="Calibri" w:cs="Calibri"/>
      <w:szCs w:val="21"/>
    </w:rPr>
  </w:style>
  <w:style w:type="paragraph" w:styleId="1">
    <w:name w:val="heading 1"/>
    <w:basedOn w:val="a"/>
    <w:next w:val="a"/>
    <w:link w:val="10"/>
    <w:qFormat/>
    <w:rsid w:val="004E4B20"/>
    <w:pPr>
      <w:keepNext/>
      <w:keepLines/>
      <w:spacing w:before="340" w:after="330" w:line="578" w:lineRule="auto"/>
      <w:outlineLvl w:val="0"/>
    </w:pPr>
    <w:rPr>
      <w:rFonts w:ascii="Times New Roman" w:hAnsi="Times New Roman" w:cs="Times New Roman"/>
      <w:b/>
      <w:bCs/>
      <w:kern w:val="44"/>
      <w:sz w:val="44"/>
      <w:szCs w:val="44"/>
    </w:rPr>
  </w:style>
  <w:style w:type="paragraph" w:styleId="2">
    <w:name w:val="heading 2"/>
    <w:basedOn w:val="a"/>
    <w:link w:val="20"/>
    <w:qFormat/>
    <w:rsid w:val="004E4B20"/>
    <w:pPr>
      <w:widowControl/>
      <w:spacing w:before="100" w:beforeAutospacing="1" w:after="100" w:afterAutospacing="1"/>
      <w:jc w:val="left"/>
      <w:outlineLvl w:val="1"/>
    </w:pPr>
    <w:rPr>
      <w:rFonts w:ascii="宋体" w:hAnsi="宋体" w:cs="宋体"/>
      <w:b/>
      <w:bCs/>
      <w:kern w:val="0"/>
      <w:sz w:val="36"/>
      <w:szCs w:val="36"/>
    </w:rPr>
  </w:style>
  <w:style w:type="paragraph" w:styleId="3">
    <w:name w:val="heading 3"/>
    <w:basedOn w:val="a"/>
    <w:link w:val="30"/>
    <w:uiPriority w:val="99"/>
    <w:qFormat/>
    <w:rsid w:val="004E4B20"/>
    <w:pPr>
      <w:widowControl/>
      <w:spacing w:before="100" w:beforeAutospacing="1" w:after="100" w:afterAutospacing="1"/>
      <w:jc w:val="left"/>
      <w:outlineLvl w:val="2"/>
    </w:pPr>
    <w:rPr>
      <w:rFonts w:ascii="宋体" w:hAnsi="宋体" w:cs="宋体"/>
      <w:b/>
      <w:bCs/>
      <w:kern w:val="0"/>
      <w:sz w:val="27"/>
      <w:szCs w:val="27"/>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4E4B20"/>
    <w:pPr>
      <w:pBdr>
        <w:bottom w:val="single" w:sz="6" w:space="1" w:color="auto"/>
      </w:pBdr>
      <w:tabs>
        <w:tab w:val="center" w:pos="4153"/>
        <w:tab w:val="right" w:pos="8306"/>
      </w:tabs>
      <w:snapToGrid w:val="0"/>
      <w:jc w:val="center"/>
    </w:pPr>
    <w:rPr>
      <w:sz w:val="18"/>
      <w:szCs w:val="18"/>
    </w:rPr>
  </w:style>
  <w:style w:type="character" w:customStyle="1" w:styleId="a4">
    <w:name w:val="页眉 字符"/>
    <w:basedOn w:val="a0"/>
    <w:link w:val="a3"/>
    <w:uiPriority w:val="99"/>
    <w:rsid w:val="004E4B20"/>
    <w:rPr>
      <w:sz w:val="18"/>
      <w:szCs w:val="18"/>
    </w:rPr>
  </w:style>
  <w:style w:type="paragraph" w:styleId="a5">
    <w:name w:val="footer"/>
    <w:basedOn w:val="a"/>
    <w:link w:val="a6"/>
    <w:uiPriority w:val="99"/>
    <w:unhideWhenUsed/>
    <w:rsid w:val="004E4B20"/>
    <w:pPr>
      <w:tabs>
        <w:tab w:val="center" w:pos="4153"/>
        <w:tab w:val="right" w:pos="8306"/>
      </w:tabs>
      <w:snapToGrid w:val="0"/>
      <w:jc w:val="left"/>
    </w:pPr>
    <w:rPr>
      <w:sz w:val="18"/>
      <w:szCs w:val="18"/>
    </w:rPr>
  </w:style>
  <w:style w:type="character" w:customStyle="1" w:styleId="a6">
    <w:name w:val="页脚 字符"/>
    <w:basedOn w:val="a0"/>
    <w:link w:val="a5"/>
    <w:uiPriority w:val="99"/>
    <w:rsid w:val="004E4B20"/>
    <w:rPr>
      <w:sz w:val="18"/>
      <w:szCs w:val="18"/>
    </w:rPr>
  </w:style>
  <w:style w:type="character" w:customStyle="1" w:styleId="10">
    <w:name w:val="标题 1 字符"/>
    <w:basedOn w:val="a0"/>
    <w:link w:val="1"/>
    <w:rsid w:val="004E4B20"/>
    <w:rPr>
      <w:rFonts w:ascii="Times New Roman" w:eastAsia="宋体" w:hAnsi="Times New Roman" w:cs="Times New Roman"/>
      <w:b/>
      <w:bCs/>
      <w:kern w:val="44"/>
      <w:sz w:val="44"/>
      <w:szCs w:val="44"/>
    </w:rPr>
  </w:style>
  <w:style w:type="character" w:customStyle="1" w:styleId="20">
    <w:name w:val="标题 2 字符"/>
    <w:basedOn w:val="a0"/>
    <w:link w:val="2"/>
    <w:rsid w:val="004E4B20"/>
    <w:rPr>
      <w:rFonts w:ascii="宋体" w:eastAsia="宋体" w:hAnsi="宋体" w:cs="宋体"/>
      <w:b/>
      <w:bCs/>
      <w:kern w:val="0"/>
      <w:sz w:val="36"/>
      <w:szCs w:val="36"/>
    </w:rPr>
  </w:style>
  <w:style w:type="character" w:customStyle="1" w:styleId="30">
    <w:name w:val="标题 3 字符"/>
    <w:basedOn w:val="a0"/>
    <w:link w:val="3"/>
    <w:uiPriority w:val="99"/>
    <w:rsid w:val="004E4B20"/>
    <w:rPr>
      <w:rFonts w:ascii="宋体" w:eastAsia="宋体" w:hAnsi="宋体" w:cs="宋体"/>
      <w:b/>
      <w:bCs/>
      <w:kern w:val="0"/>
      <w:sz w:val="27"/>
      <w:szCs w:val="27"/>
    </w:rPr>
  </w:style>
  <w:style w:type="character" w:styleId="a7">
    <w:name w:val="Hyperlink"/>
    <w:uiPriority w:val="99"/>
    <w:unhideWhenUsed/>
    <w:rsid w:val="004E4B20"/>
    <w:rPr>
      <w:color w:val="0000FF"/>
      <w:u w:val="single"/>
    </w:rPr>
  </w:style>
  <w:style w:type="paragraph" w:customStyle="1" w:styleId="p0">
    <w:name w:val="p0"/>
    <w:basedOn w:val="a"/>
    <w:rsid w:val="004E4B20"/>
    <w:pPr>
      <w:widowControl/>
    </w:pPr>
    <w:rPr>
      <w:kern w:val="0"/>
    </w:rPr>
  </w:style>
  <w:style w:type="paragraph" w:styleId="a8">
    <w:name w:val="List Paragraph"/>
    <w:basedOn w:val="a"/>
    <w:qFormat/>
    <w:rsid w:val="004E4B20"/>
    <w:pPr>
      <w:ind w:firstLineChars="200" w:firstLine="420"/>
    </w:pPr>
    <w:rPr>
      <w:rFonts w:cs="Times New Roman"/>
      <w:szCs w:val="22"/>
    </w:rPr>
  </w:style>
  <w:style w:type="paragraph" w:styleId="21">
    <w:name w:val="toc 2"/>
    <w:basedOn w:val="a"/>
    <w:next w:val="a"/>
    <w:uiPriority w:val="39"/>
    <w:qFormat/>
    <w:rsid w:val="004E4B20"/>
    <w:pPr>
      <w:ind w:leftChars="200" w:left="420"/>
    </w:pPr>
    <w:rPr>
      <w:rFonts w:ascii="Times New Roman" w:hAnsi="Times New Roman" w:cs="Times New Roman"/>
      <w:szCs w:val="20"/>
    </w:rPr>
  </w:style>
  <w:style w:type="paragraph" w:styleId="a9">
    <w:name w:val="Title"/>
    <w:basedOn w:val="a"/>
    <w:next w:val="a"/>
    <w:link w:val="aa"/>
    <w:qFormat/>
    <w:rsid w:val="004E4B20"/>
    <w:pPr>
      <w:spacing w:before="240" w:after="60"/>
      <w:jc w:val="center"/>
      <w:outlineLvl w:val="0"/>
    </w:pPr>
    <w:rPr>
      <w:rFonts w:ascii="Cambria" w:hAnsi="Cambria" w:cs="Times New Roman"/>
      <w:b/>
      <w:bCs/>
      <w:sz w:val="32"/>
      <w:szCs w:val="32"/>
    </w:rPr>
  </w:style>
  <w:style w:type="character" w:customStyle="1" w:styleId="aa">
    <w:name w:val="标题 字符"/>
    <w:basedOn w:val="a0"/>
    <w:link w:val="a9"/>
    <w:rsid w:val="004E4B20"/>
    <w:rPr>
      <w:rFonts w:ascii="Cambria" w:eastAsia="宋体" w:hAnsi="Cambria" w:cs="Times New Roman"/>
      <w:b/>
      <w:bCs/>
      <w:sz w:val="32"/>
      <w:szCs w:val="32"/>
    </w:rPr>
  </w:style>
  <w:style w:type="paragraph" w:styleId="11">
    <w:name w:val="toc 1"/>
    <w:basedOn w:val="a"/>
    <w:next w:val="a"/>
    <w:uiPriority w:val="39"/>
    <w:qFormat/>
    <w:rsid w:val="004E4B20"/>
    <w:rPr>
      <w:rFonts w:ascii="Times New Roman" w:hAnsi="Times New Roman" w:cs="Times New Roman"/>
      <w:szCs w:val="20"/>
    </w:rPr>
  </w:style>
  <w:style w:type="paragraph" w:styleId="31">
    <w:name w:val="toc 3"/>
    <w:basedOn w:val="a"/>
    <w:next w:val="a"/>
    <w:uiPriority w:val="39"/>
    <w:qFormat/>
    <w:rsid w:val="004E4B20"/>
    <w:pPr>
      <w:ind w:leftChars="400" w:left="840"/>
    </w:pPr>
    <w:rPr>
      <w:rFonts w:ascii="Times New Roman" w:hAnsi="Times New Roman" w:cs="Times New Roman"/>
      <w:szCs w:val="20"/>
    </w:rPr>
  </w:style>
  <w:style w:type="paragraph" w:customStyle="1" w:styleId="12">
    <w:name w:val="首行缩进 1"/>
    <w:basedOn w:val="a"/>
    <w:rsid w:val="004E4B20"/>
    <w:pPr>
      <w:spacing w:after="120" w:line="360" w:lineRule="auto"/>
      <w:ind w:firstLineChars="200" w:firstLine="200"/>
    </w:pPr>
    <w:rPr>
      <w:rFonts w:ascii="Times New Roman" w:hAnsi="Times New Roman" w:cs="Times New Roman"/>
      <w:sz w:val="24"/>
      <w:szCs w:val="24"/>
    </w:rPr>
  </w:style>
  <w:style w:type="character" w:customStyle="1" w:styleId="13">
    <w:name w:val="批注文字 字符1"/>
    <w:link w:val="ab"/>
    <w:rsid w:val="004E4B20"/>
  </w:style>
  <w:style w:type="paragraph" w:styleId="ab">
    <w:name w:val="annotation text"/>
    <w:basedOn w:val="a"/>
    <w:link w:val="13"/>
    <w:rsid w:val="004E4B20"/>
    <w:pPr>
      <w:jc w:val="left"/>
    </w:pPr>
    <w:rPr>
      <w:rFonts w:asciiTheme="minorHAnsi" w:eastAsiaTheme="minorEastAsia" w:hAnsiTheme="minorHAnsi" w:cstheme="minorBidi"/>
      <w:szCs w:val="22"/>
    </w:rPr>
  </w:style>
  <w:style w:type="character" w:customStyle="1" w:styleId="ac">
    <w:name w:val="批注文字 字符"/>
    <w:basedOn w:val="a0"/>
    <w:uiPriority w:val="99"/>
    <w:semiHidden/>
    <w:rsid w:val="004E4B20"/>
    <w:rPr>
      <w:rFonts w:ascii="Calibri" w:eastAsia="宋体" w:hAnsi="Calibri" w:cs="Calibri"/>
      <w:szCs w:val="21"/>
    </w:rPr>
  </w:style>
  <w:style w:type="paragraph" w:customStyle="1" w:styleId="14">
    <w:name w:val="正文1"/>
    <w:rsid w:val="004E4B20"/>
    <w:pPr>
      <w:jc w:val="both"/>
    </w:pPr>
    <w:rPr>
      <w:rFonts w:ascii="Times New Roman" w:eastAsia="宋体" w:hAnsi="Times New Roman" w:cs="Times New Roman"/>
      <w:szCs w:val="21"/>
    </w:rPr>
  </w:style>
  <w:style w:type="paragraph" w:styleId="ad">
    <w:name w:val="Date"/>
    <w:basedOn w:val="a"/>
    <w:next w:val="a"/>
    <w:link w:val="ae"/>
    <w:uiPriority w:val="99"/>
    <w:semiHidden/>
    <w:unhideWhenUsed/>
    <w:rsid w:val="004E4B20"/>
    <w:pPr>
      <w:ind w:leftChars="2500" w:left="100"/>
    </w:pPr>
  </w:style>
  <w:style w:type="character" w:customStyle="1" w:styleId="ae">
    <w:name w:val="日期 字符"/>
    <w:basedOn w:val="a0"/>
    <w:link w:val="ad"/>
    <w:uiPriority w:val="99"/>
    <w:semiHidden/>
    <w:rsid w:val="004E4B20"/>
    <w:rPr>
      <w:rFonts w:ascii="Calibri" w:eastAsia="宋体" w:hAnsi="Calibri" w:cs="Calibri"/>
      <w:szCs w:val="2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jpeg"/><Relationship Id="rId18" Type="http://schemas.openxmlformats.org/officeDocument/2006/relationships/image" Target="media/image10.png"/><Relationship Id="rId3" Type="http://schemas.openxmlformats.org/officeDocument/2006/relationships/settings" Target="settings.xml"/><Relationship Id="rId21" Type="http://schemas.openxmlformats.org/officeDocument/2006/relationships/image" Target="media/image13.png"/><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ADMINI~1/AppData/Local/Temp/ksohtml/wpsCF95.tmp.jpg" TargetMode="External"/><Relationship Id="rId25" Type="http://schemas.openxmlformats.org/officeDocument/2006/relationships/theme" Target="theme/theme1.xml"/><Relationship Id="rId2" Type="http://schemas.openxmlformats.org/officeDocument/2006/relationships/styles" Target="styles.xml"/><Relationship Id="rId16" Type="http://schemas.openxmlformats.org/officeDocument/2006/relationships/image" Target="media/image9.jpeg"/><Relationship Id="rId20" Type="http://schemas.openxmlformats.org/officeDocument/2006/relationships/image" Target="media/image12.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eg"/><Relationship Id="rId24" Type="http://schemas.openxmlformats.org/officeDocument/2006/relationships/fontTable" Target="fontTable.xml"/><Relationship Id="rId5"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footer" Target="footer1.xml"/><Relationship Id="rId10" Type="http://schemas.openxmlformats.org/officeDocument/2006/relationships/image" Target="media/image4.png"/><Relationship Id="rId19" Type="http://schemas.openxmlformats.org/officeDocument/2006/relationships/image" Target="media/image11.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ADMINI~1/AppData/Local/Temp/ksohtml/wpsCF94.tmp.jpg" TargetMode="External"/><Relationship Id="rId22" Type="http://schemas.openxmlformats.org/officeDocument/2006/relationships/image" Target="media/image14.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28</TotalTime>
  <Pages>14</Pages>
  <Words>741</Words>
  <Characters>4229</Characters>
  <Application>Microsoft Office Word</Application>
  <DocSecurity>0</DocSecurity>
  <Lines>35</Lines>
  <Paragraphs>9</Paragraphs>
  <ScaleCrop>false</ScaleCrop>
  <Company>Microsoft</Company>
  <LinksUpToDate>false</LinksUpToDate>
  <CharactersWithSpaces>4961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YJL</dc:creator>
  <cp:keywords/>
  <dc:description/>
  <cp:lastModifiedBy>YJL</cp:lastModifiedBy>
  <cp:revision>5</cp:revision>
  <dcterms:created xsi:type="dcterms:W3CDTF">2016-11-18T01:04:00Z</dcterms:created>
  <dcterms:modified xsi:type="dcterms:W3CDTF">2016-11-18T01:52:00Z</dcterms:modified>
</cp:coreProperties>
</file>